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38.8xx</w:t>
            </w:r>
            <w:bookmarkEnd w:id="2"/>
            <w:r>
              <w:rPr>
                <w:sz w:val="64"/>
                <w:highlight w:val="none"/>
              </w:rPr>
              <w:t xml:space="preserve"> </w:t>
            </w:r>
            <w:r>
              <w:rPr>
                <w:highlight w:val="none"/>
              </w:rPr>
              <w:t>V</w:t>
            </w:r>
            <w:r>
              <w:rPr>
                <w:rFonts w:hint="eastAsia" w:eastAsia="宋体"/>
                <w:highlight w:val="none"/>
                <w:lang w:val="en-US" w:eastAsia="zh-CN"/>
              </w:rPr>
              <w:t>0.0.1</w:t>
            </w:r>
            <w:r>
              <w:rPr>
                <w:highlight w:val="none"/>
              </w:rPr>
              <w:t xml:space="preserve"> </w:t>
            </w:r>
            <w:r>
              <w:rPr>
                <w:sz w:val="32"/>
                <w:highlight w:val="none"/>
              </w:rPr>
              <w:t>(</w:t>
            </w:r>
            <w:r>
              <w:rPr>
                <w:rFonts w:hint="eastAsia" w:eastAsia="宋体"/>
                <w:sz w:val="32"/>
                <w:highlight w:val="none"/>
                <w:lang w:val="en-US" w:eastAsia="zh-CN"/>
              </w:rPr>
              <w:t>2025-10</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rPr>
                <w:highlight w:val="none"/>
              </w:rPr>
            </w:pPr>
            <w:r>
              <w:rPr>
                <w:highlight w:val="none"/>
              </w:rPr>
              <w:t xml:space="preserve">Technical </w:t>
            </w:r>
            <w:bookmarkStart w:id="3" w:name="spectype2"/>
            <w:r>
              <w:rPr>
                <w:highlight w:val="none"/>
              </w:rPr>
              <w:t>Report</w:t>
            </w:r>
            <w:bookmarkEnd w:id="3"/>
          </w:p>
          <w:p>
            <w:pPr>
              <w:pStyle w:val="129"/>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rPr>
                <w:highlight w:val="none"/>
              </w:rPr>
            </w:pPr>
            <w:r>
              <w:rPr>
                <w:highlight w:val="none"/>
              </w:rPr>
              <w:t>3rd Generation Partnership Project;</w:t>
            </w:r>
          </w:p>
          <w:p>
            <w:pPr>
              <w:pStyle w:val="116"/>
              <w:framePr w:wrap="auto" w:vAnchor="margin" w:hAnchor="text" w:yAlign="inline"/>
              <w:rPr>
                <w:highlight w:val="none"/>
              </w:rPr>
            </w:pPr>
            <w:r>
              <w:rPr>
                <w:highlight w:val="none"/>
              </w:rPr>
              <w:t xml:space="preserve">Technical Specification Group </w:t>
            </w:r>
            <w:bookmarkStart w:id="4" w:name="specTitle"/>
            <w:r>
              <w:rPr>
                <w:rFonts w:ascii="Arial" w:hAnsi="Arial"/>
                <w:highlight w:val="none"/>
              </w:rPr>
              <w:t>Radio Access Network</w:t>
            </w:r>
            <w:r>
              <w:rPr>
                <w:highlight w:val="none"/>
              </w:rPr>
              <w:t>;</w:t>
            </w:r>
          </w:p>
          <w:p>
            <w:pPr>
              <w:pStyle w:val="116"/>
              <w:framePr w:wrap="auto" w:vAnchor="margin" w:hAnchor="text" w:yAlign="inline"/>
              <w:rPr>
                <w:highlight w:val="none"/>
              </w:rPr>
            </w:pPr>
            <w:r>
              <w:rPr>
                <w:i w:val="0"/>
                <w:iCs w:val="0"/>
                <w:highlight w:val="none"/>
              </w:rPr>
              <w:t>NR; SBFD BS</w:t>
            </w:r>
            <w:r>
              <w:rPr>
                <w:rFonts w:hint="default" w:ascii="Arial" w:hAnsi="Arial" w:eastAsia="Times New Roman"/>
                <w:i w:val="0"/>
                <w:iCs w:val="0"/>
                <w:highlight w:val="none"/>
                <w:lang w:val="en-US" w:eastAsia="zh-CN"/>
              </w:rPr>
              <w:t>(</w:t>
            </w:r>
            <w:r>
              <w:rPr>
                <w:rFonts w:ascii="Arial" w:hAnsi="Arial" w:eastAsia="Times New Roman" w:cs="Times New Roman"/>
                <w:i w:val="0"/>
                <w:iCs w:val="0"/>
                <w:caps w:val="0"/>
                <w:spacing w:val="0"/>
                <w:sz w:val="34"/>
                <w:szCs w:val="20"/>
                <w:highlight w:val="none"/>
                <w:shd w:val="clear"/>
              </w:rPr>
              <w:t>Subband</w:t>
            </w:r>
            <w:r>
              <w:rPr>
                <w:rFonts w:hint="default" w:ascii="Arial" w:hAnsi="Arial" w:eastAsia="Times New Roman" w:cs="Times New Roman"/>
                <w:i w:val="0"/>
                <w:iCs w:val="0"/>
                <w:caps w:val="0"/>
                <w:spacing w:val="0"/>
                <w:sz w:val="34"/>
                <w:szCs w:val="20"/>
                <w:highlight w:val="none"/>
                <w:shd w:val="clear"/>
              </w:rPr>
              <w:t> </w:t>
            </w:r>
            <w:r>
              <w:rPr>
                <w:rFonts w:hint="default" w:ascii="Arial" w:hAnsi="Arial" w:eastAsia="Times New Roman" w:cs="Times New Roman"/>
                <w:i w:val="0"/>
                <w:iCs w:val="0"/>
                <w:caps w:val="0"/>
                <w:spacing w:val="0"/>
                <w:sz w:val="34"/>
                <w:szCs w:val="20"/>
                <w:highlight w:val="none"/>
                <w:u w:val="none"/>
                <w:shd w:val="clear"/>
              </w:rPr>
              <w:t>non-overlapping</w:t>
            </w:r>
            <w:r>
              <w:rPr>
                <w:rFonts w:hint="default" w:ascii="Arial" w:hAnsi="Arial" w:eastAsia="Times New Roman" w:cs="Times New Roman"/>
                <w:i w:val="0"/>
                <w:iCs w:val="0"/>
                <w:caps w:val="0"/>
                <w:spacing w:val="0"/>
                <w:sz w:val="34"/>
                <w:szCs w:val="20"/>
                <w:highlight w:val="none"/>
                <w:shd w:val="clear"/>
              </w:rPr>
              <w:t> Full Duplex Base Station</w:t>
            </w:r>
            <w:r>
              <w:rPr>
                <w:rFonts w:hint="default" w:ascii="Arial" w:hAnsi="Arial" w:eastAsia="Times New Roman"/>
                <w:i w:val="0"/>
                <w:iCs w:val="0"/>
                <w:highlight w:val="none"/>
                <w:lang w:val="en-US" w:eastAsia="zh-CN"/>
              </w:rPr>
              <w:t>)</w:t>
            </w:r>
            <w:r>
              <w:rPr>
                <w:rFonts w:ascii="Arial" w:hAnsi="Arial"/>
                <w:i w:val="0"/>
                <w:iCs w:val="0"/>
                <w:highlight w:val="none"/>
              </w:rPr>
              <w:t xml:space="preserve"> </w:t>
            </w:r>
            <w:r>
              <w:rPr>
                <w:i w:val="0"/>
                <w:iCs w:val="0"/>
                <w:highlight w:val="none"/>
              </w:rPr>
              <w:t>to SBFD BS adjacent channel co-existence</w:t>
            </w:r>
            <w:bookmarkEnd w:id="4"/>
          </w:p>
          <w:p>
            <w:pPr>
              <w:pStyle w:val="116"/>
              <w:framePr w:wrap="auto" w:vAnchor="margin" w:hAnchor="text" w:yAlign="inline"/>
              <w:rPr>
                <w:i/>
                <w:sz w:val="28"/>
                <w:highlight w:val="none"/>
              </w:rPr>
            </w:pPr>
            <w:r>
              <w:rPr>
                <w:highlight w:val="none"/>
              </w:rPr>
              <w:t>(</w:t>
            </w:r>
            <w:r>
              <w:rPr>
                <w:rStyle w:val="96"/>
                <w:highlight w:val="none"/>
              </w:rPr>
              <w:t xml:space="preserve">Release </w:t>
            </w:r>
            <w:bookmarkStart w:id="5" w:name="specRelease"/>
            <w:r>
              <w:rPr>
                <w:rStyle w:val="96"/>
                <w:highlight w:val="none"/>
              </w:rPr>
              <w:t>20</w:t>
            </w:r>
            <w:bookmarkEnd w:id="5"/>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highlight w:val="none"/>
              </w:rPr>
            </w:pPr>
            <w:r>
              <w:rPr>
                <w:color w:val="0000FF"/>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rPr>
                <w:highlight w:val="none"/>
              </w:rPr>
            </w:pPr>
            <w:r>
              <w:rPr>
                <w:highlight w:val="none"/>
              </w:rPr>
              <w:object>
                <v:shape id="_x0000_i1026" o:spt="75" type="#_x0000_t75" style="height:63.6pt;width:103.3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rPr>
                <w:highlight w:val="none"/>
              </w:rPr>
            </w:pPr>
            <w:r>
              <w:rPr>
                <w:highlight w:val="none"/>
              </w:rPr>
              <w:object>
                <v:shape id="_x0000_i1027" o:spt="75" type="#_x0000_t75" style="height:74.8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7"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rPr>
                <w:highlight w:val="none"/>
              </w:rPr>
            </w:pPr>
            <w:bookmarkStart w:id="6" w:name="_MON_1710316271"/>
            <w:bookmarkEnd w:id="6"/>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pPr>
        <w:rPr>
          <w:highlight w:val="none"/>
        </w:r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rPr>
                <w:highlight w:val="none"/>
              </w:rPr>
            </w:pPr>
            <w:bookmarkStart w:id="8" w:name="page2"/>
          </w:p>
        </w:tc>
      </w:tr>
      <w:tr>
        <w:trPr>
          <w:trHeight w:val="5387" w:hRule="exact"/>
        </w:trPr>
        <w:tc>
          <w:tcPr>
            <w:tcW w:w="10423" w:type="dxa"/>
            <w:shd w:val="clear" w:color="auto" w:fill="auto"/>
          </w:tcPr>
          <w:p>
            <w:pPr>
              <w:pStyle w:val="108"/>
              <w:spacing w:after="240"/>
              <w:ind w:left="2835" w:right="2835"/>
              <w:jc w:val="center"/>
              <w:rPr>
                <w:rFonts w:ascii="Arial" w:hAnsi="Arial"/>
                <w:b/>
                <w:i/>
                <w:highlight w:val="none"/>
              </w:rPr>
            </w:pPr>
            <w:bookmarkStart w:id="9" w:name="coords3gpp"/>
            <w:r>
              <w:rPr>
                <w:rFonts w:ascii="Arial" w:hAnsi="Arial"/>
                <w:b/>
                <w:i/>
                <w:highlight w:val="none"/>
              </w:rPr>
              <w:t>3GPP</w:t>
            </w:r>
          </w:p>
          <w:p>
            <w:pPr>
              <w:pStyle w:val="108"/>
              <w:pBdr>
                <w:bottom w:val="single" w:color="auto" w:sz="6" w:space="1"/>
              </w:pBdr>
              <w:ind w:left="2835" w:right="2835"/>
              <w:jc w:val="center"/>
              <w:rPr>
                <w:highlight w:val="none"/>
              </w:rPr>
            </w:pPr>
            <w:r>
              <w:rPr>
                <w:highlight w:val="none"/>
              </w:rPr>
              <w:t>Postal address</w:t>
            </w:r>
          </w:p>
          <w:p>
            <w:pPr>
              <w:pStyle w:val="108"/>
              <w:ind w:left="2835" w:right="2835"/>
              <w:jc w:val="center"/>
              <w:rPr>
                <w:rFonts w:ascii="Arial" w:hAnsi="Arial"/>
                <w:sz w:val="18"/>
                <w:highlight w:val="none"/>
              </w:rPr>
            </w:pPr>
          </w:p>
          <w:p>
            <w:pPr>
              <w:pStyle w:val="108"/>
              <w:pBdr>
                <w:bottom w:val="single" w:color="auto" w:sz="6" w:space="1"/>
              </w:pBdr>
              <w:spacing w:before="240"/>
              <w:ind w:left="2835" w:right="2835"/>
              <w:jc w:val="center"/>
              <w:rPr>
                <w:highlight w:val="none"/>
              </w:rPr>
            </w:pPr>
            <w:r>
              <w:rPr>
                <w:highlight w:val="none"/>
              </w:rPr>
              <w:t>3GPP support office address</w:t>
            </w:r>
          </w:p>
          <w:p>
            <w:pPr>
              <w:pStyle w:val="108"/>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pPr>
              <w:pStyle w:val="108"/>
              <w:ind w:left="2835" w:right="2835"/>
              <w:jc w:val="center"/>
              <w:rPr>
                <w:rFonts w:ascii="Arial" w:hAnsi="Arial"/>
                <w:sz w:val="18"/>
                <w:highlight w:val="none"/>
                <w:lang w:val="fr-FR"/>
              </w:rPr>
            </w:pPr>
            <w:r>
              <w:rPr>
                <w:rFonts w:ascii="Arial" w:hAnsi="Arial"/>
                <w:sz w:val="18"/>
                <w:highlight w:val="none"/>
                <w:lang w:val="fr-FR"/>
              </w:rPr>
              <w:t>Valbonne - FRANCE</w:t>
            </w:r>
          </w:p>
          <w:p>
            <w:pPr>
              <w:pStyle w:val="108"/>
              <w:spacing w:after="20"/>
              <w:ind w:left="2835" w:right="2835"/>
              <w:jc w:val="center"/>
              <w:rPr>
                <w:rFonts w:ascii="Arial" w:hAnsi="Arial"/>
                <w:sz w:val="18"/>
                <w:highlight w:val="none"/>
              </w:rPr>
            </w:pPr>
            <w:r>
              <w:rPr>
                <w:rFonts w:ascii="Arial" w:hAnsi="Arial"/>
                <w:sz w:val="18"/>
                <w:highlight w:val="none"/>
              </w:rPr>
              <w:t>Tel.: +33 4 92 94 42 00 Fax: +33 4 93 65 47 16</w:t>
            </w:r>
          </w:p>
          <w:p>
            <w:pPr>
              <w:pStyle w:val="108"/>
              <w:pBdr>
                <w:bottom w:val="single" w:color="auto" w:sz="6" w:space="1"/>
              </w:pBdr>
              <w:spacing w:before="240"/>
              <w:ind w:left="2835" w:right="2835"/>
              <w:jc w:val="center"/>
              <w:rPr>
                <w:highlight w:val="none"/>
              </w:rPr>
            </w:pPr>
            <w:r>
              <w:rPr>
                <w:highlight w:val="none"/>
              </w:rPr>
              <w:t>Internet</w:t>
            </w:r>
          </w:p>
          <w:p>
            <w:pPr>
              <w:pStyle w:val="108"/>
              <w:ind w:left="2835" w:right="2835"/>
              <w:jc w:val="center"/>
              <w:rPr>
                <w:rFonts w:ascii="Arial" w:hAnsi="Arial"/>
                <w:sz w:val="18"/>
                <w:highlight w:val="none"/>
              </w:rPr>
            </w:pPr>
            <w:r>
              <w:rPr>
                <w:rFonts w:ascii="Arial" w:hAnsi="Arial"/>
                <w:sz w:val="18"/>
                <w:highlight w:val="none"/>
              </w:rPr>
              <w:t>https://www.3gpp.org</w:t>
            </w:r>
            <w:bookmarkEnd w:id="9"/>
          </w:p>
          <w:p>
            <w:pPr>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highlight w:val="none"/>
              </w:rPr>
            </w:pPr>
            <w:bookmarkStart w:id="10" w:name="copyrightNotification"/>
            <w:r>
              <w:rPr>
                <w:rFonts w:ascii="Arial" w:hAnsi="Arial"/>
                <w:b/>
                <w:i/>
                <w:highlight w:val="none"/>
              </w:rPr>
              <w:t>Copyright Notification</w:t>
            </w:r>
          </w:p>
          <w:p>
            <w:pPr>
              <w:pStyle w:val="108"/>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108"/>
              <w:jc w:val="center"/>
              <w:rPr>
                <w:highlight w:val="none"/>
              </w:rPr>
            </w:pPr>
          </w:p>
          <w:p>
            <w:pPr>
              <w:pStyle w:val="108"/>
              <w:jc w:val="center"/>
              <w:rPr>
                <w:sz w:val="18"/>
                <w:highlight w:val="none"/>
              </w:rPr>
            </w:pPr>
            <w:r>
              <w:rPr>
                <w:sz w:val="18"/>
                <w:highlight w:val="none"/>
              </w:rPr>
              <w:t xml:space="preserve">© </w:t>
            </w:r>
            <w:bookmarkStart w:id="11" w:name="copyrightDate"/>
            <w:r>
              <w:rPr>
                <w:sz w:val="18"/>
                <w:highlight w:val="none"/>
              </w:rPr>
              <w:t>202</w:t>
            </w:r>
            <w:r>
              <w:rPr>
                <w:rFonts w:hint="eastAsia" w:eastAsia="宋体"/>
                <w:sz w:val="18"/>
                <w:highlight w:val="none"/>
                <w:lang w:val="en-US" w:eastAsia="zh-CN"/>
              </w:rPr>
              <w:t>5</w:t>
            </w:r>
            <w:bookmarkEnd w:id="11"/>
            <w:r>
              <w:rPr>
                <w:sz w:val="18"/>
                <w:highlight w:val="none"/>
              </w:rPr>
              <w:t>, 3GPP Organizational Partners (ARIB, ATIS, CCSA, ETSI, TSDSI, TTA, TTC).</w:t>
            </w:r>
            <w:bookmarkStart w:id="12" w:name="copyrightaddon"/>
            <w:bookmarkEnd w:id="12"/>
          </w:p>
          <w:p>
            <w:pPr>
              <w:pStyle w:val="108"/>
              <w:jc w:val="center"/>
              <w:rPr>
                <w:sz w:val="18"/>
                <w:highlight w:val="none"/>
              </w:rPr>
            </w:pPr>
            <w:r>
              <w:rPr>
                <w:sz w:val="18"/>
                <w:highlight w:val="none"/>
              </w:rPr>
              <w:t>All rights reserved.</w:t>
            </w:r>
          </w:p>
          <w:p>
            <w:pPr>
              <w:pStyle w:val="108"/>
              <w:rPr>
                <w:sz w:val="18"/>
                <w:highlight w:val="none"/>
              </w:rPr>
            </w:pPr>
          </w:p>
          <w:p>
            <w:pPr>
              <w:pStyle w:val="108"/>
              <w:rPr>
                <w:sz w:val="18"/>
                <w:highlight w:val="none"/>
              </w:rPr>
            </w:pPr>
            <w:r>
              <w:rPr>
                <w:sz w:val="18"/>
                <w:highlight w:val="none"/>
              </w:rPr>
              <w:t>UMTS™ is a Trade Mark of ETSI registered for the benefit of its members</w:t>
            </w:r>
          </w:p>
          <w:p>
            <w:pPr>
              <w:pStyle w:val="108"/>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108"/>
              <w:rPr>
                <w:sz w:val="18"/>
                <w:highlight w:val="none"/>
              </w:rPr>
            </w:pPr>
            <w:r>
              <w:rPr>
                <w:sz w:val="18"/>
                <w:highlight w:val="none"/>
              </w:rPr>
              <w:t>GSM® and the GSM logo are registered and owned by the GSM Association</w:t>
            </w:r>
            <w:bookmarkEnd w:id="10"/>
          </w:p>
          <w:p>
            <w:pPr>
              <w:rPr>
                <w:highlight w:val="none"/>
              </w:rPr>
            </w:pPr>
          </w:p>
        </w:tc>
      </w:tr>
      <w:bookmarkEnd w:id="8"/>
    </w:tbl>
    <w:p>
      <w:pPr>
        <w:pStyle w:val="98"/>
        <w:rPr>
          <w:highlight w:val="none"/>
        </w:rPr>
      </w:pPr>
      <w:r>
        <w:rPr>
          <w:highlight w:val="none"/>
        </w:rPr>
        <w:br w:type="page"/>
      </w:r>
      <w:bookmarkStart w:id="13" w:name="tableOfContents"/>
      <w:bookmarkEnd w:id="13"/>
      <w:r>
        <w:rPr>
          <w:highlight w:val="none"/>
        </w:rPr>
        <w:t>Contents</w:t>
      </w:r>
    </w:p>
    <w:p>
      <w:pPr>
        <w:pStyle w:val="20"/>
        <w:tabs>
          <w:tab w:val="right" w:leader="dot" w:pos="9641"/>
          <w:tab w:val="clear" w:pos="9639"/>
        </w:tabs>
        <w:rPr>
          <w:sz w:val="20"/>
          <w:szCs w:val="20"/>
        </w:rPr>
      </w:pPr>
      <w:r>
        <w:rPr>
          <w:rFonts w:hint="default"/>
          <w:sz w:val="20"/>
          <w:szCs w:val="20"/>
          <w:highlight w:val="none"/>
          <w:lang w:val="en-GB"/>
        </w:rPr>
        <w:fldChar w:fldCharType="begin"/>
      </w:r>
      <w:r>
        <w:rPr>
          <w:rFonts w:hint="default"/>
          <w:sz w:val="20"/>
          <w:szCs w:val="20"/>
          <w:highlight w:val="none"/>
          <w:lang w:val="en-GB"/>
        </w:rPr>
        <w:instrText xml:space="preserve"> TOC \o "1-9" </w:instrText>
      </w:r>
      <w:r>
        <w:rPr>
          <w:rFonts w:hint="default"/>
          <w:sz w:val="20"/>
          <w:szCs w:val="20"/>
          <w:highlight w:val="none"/>
          <w:lang w:val="en-GB"/>
        </w:rPr>
        <w:fldChar w:fldCharType="separate"/>
      </w:r>
      <w:r>
        <w:rPr>
          <w:sz w:val="20"/>
          <w:szCs w:val="20"/>
          <w:highlight w:val="none"/>
        </w:rPr>
        <w:t>Foreword</w:t>
      </w:r>
      <w:r>
        <w:rPr>
          <w:sz w:val="20"/>
          <w:szCs w:val="20"/>
        </w:rPr>
        <w:tab/>
      </w:r>
      <w:r>
        <w:rPr>
          <w:sz w:val="20"/>
          <w:szCs w:val="20"/>
        </w:rPr>
        <w:fldChar w:fldCharType="begin"/>
      </w:r>
      <w:r>
        <w:rPr>
          <w:sz w:val="20"/>
          <w:szCs w:val="20"/>
        </w:rPr>
        <w:instrText xml:space="preserve"> PAGEREF _Toc9440 \h </w:instrText>
      </w:r>
      <w:r>
        <w:rPr>
          <w:sz w:val="20"/>
          <w:szCs w:val="20"/>
        </w:rPr>
        <w:fldChar w:fldCharType="separate"/>
      </w:r>
      <w:r>
        <w:rPr>
          <w:sz w:val="20"/>
          <w:szCs w:val="20"/>
        </w:rPr>
        <w:t>4</w:t>
      </w:r>
      <w:r>
        <w:rPr>
          <w:sz w:val="20"/>
          <w:szCs w:val="20"/>
        </w:rPr>
        <w:fldChar w:fldCharType="end"/>
      </w:r>
    </w:p>
    <w:p>
      <w:pPr>
        <w:pStyle w:val="20"/>
        <w:keepNext/>
        <w:keepLines/>
        <w:pageBreakBefore w:val="0"/>
        <w:widowControl w:val="0"/>
        <w:tabs>
          <w:tab w:val="right" w:pos="2000"/>
          <w:tab w:val="right" w:leader="dot" w:pos="9641"/>
          <w:tab w:val="clear" w:pos="9639"/>
        </w:tabs>
        <w:kinsoku/>
        <w:wordWrap/>
        <w:overflowPunct/>
        <w:topLinePunct w:val="0"/>
        <w:autoSpaceDE/>
        <w:autoSpaceDN/>
        <w:bidi w:val="0"/>
        <w:adjustRightInd/>
        <w:snapToGrid/>
        <w:ind w:left="567" w:right="425" w:hanging="567"/>
        <w:textAlignment w:val="auto"/>
        <w:rPr>
          <w:sz w:val="20"/>
          <w:szCs w:val="20"/>
        </w:rPr>
      </w:pPr>
      <w:r>
        <w:rPr>
          <w:sz w:val="20"/>
          <w:szCs w:val="20"/>
          <w:highlight w:val="none"/>
        </w:rPr>
        <w:t>1</w:t>
      </w:r>
      <w:r>
        <w:rPr>
          <w:sz w:val="20"/>
          <w:szCs w:val="20"/>
          <w:highlight w:val="none"/>
        </w:rPr>
        <w:tab/>
      </w:r>
      <w:r>
        <w:rPr>
          <w:sz w:val="20"/>
          <w:szCs w:val="20"/>
          <w:highlight w:val="none"/>
        </w:rPr>
        <w:t>Scope</w:t>
      </w:r>
      <w:r>
        <w:rPr>
          <w:sz w:val="20"/>
          <w:szCs w:val="20"/>
        </w:rPr>
        <w:tab/>
      </w:r>
      <w:r>
        <w:rPr>
          <w:rFonts w:hint="eastAsia" w:eastAsia="宋体"/>
          <w:sz w:val="20"/>
          <w:szCs w:val="20"/>
          <w:lang w:val="en-US" w:eastAsia="zh-CN"/>
        </w:rPr>
        <w:tab/>
      </w:r>
      <w:r>
        <w:rPr>
          <w:sz w:val="20"/>
          <w:szCs w:val="20"/>
        </w:rPr>
        <w:fldChar w:fldCharType="begin"/>
      </w:r>
      <w:r>
        <w:rPr>
          <w:sz w:val="20"/>
          <w:szCs w:val="20"/>
        </w:rPr>
        <w:instrText xml:space="preserve"> PAGEREF _Toc12610 \h </w:instrText>
      </w:r>
      <w:r>
        <w:rPr>
          <w:sz w:val="20"/>
          <w:szCs w:val="20"/>
        </w:rPr>
        <w:fldChar w:fldCharType="separate"/>
      </w:r>
      <w:r>
        <w:rPr>
          <w:sz w:val="20"/>
          <w:szCs w:val="20"/>
        </w:rPr>
        <w:t>6</w:t>
      </w:r>
      <w:r>
        <w:rPr>
          <w:sz w:val="20"/>
          <w:szCs w:val="20"/>
        </w:rPr>
        <w:fldChar w:fldCharType="end"/>
      </w:r>
    </w:p>
    <w:p>
      <w:pPr>
        <w:pStyle w:val="20"/>
        <w:keepNext/>
        <w:keepLines/>
        <w:pageBreakBefore w:val="0"/>
        <w:widowControl w:val="0"/>
        <w:tabs>
          <w:tab w:val="right" w:pos="2000"/>
          <w:tab w:val="right" w:leader="dot" w:pos="9641"/>
          <w:tab w:val="clear" w:pos="9639"/>
        </w:tabs>
        <w:kinsoku/>
        <w:wordWrap/>
        <w:overflowPunct/>
        <w:topLinePunct w:val="0"/>
        <w:autoSpaceDE/>
        <w:autoSpaceDN/>
        <w:bidi w:val="0"/>
        <w:adjustRightInd/>
        <w:snapToGrid/>
        <w:ind w:left="567" w:right="425" w:hanging="567"/>
        <w:textAlignment w:val="auto"/>
        <w:rPr>
          <w:sz w:val="20"/>
          <w:szCs w:val="20"/>
        </w:rPr>
      </w:pPr>
      <w:r>
        <w:rPr>
          <w:sz w:val="20"/>
          <w:szCs w:val="20"/>
          <w:highlight w:val="none"/>
        </w:rPr>
        <w:t>2</w:t>
      </w:r>
      <w:r>
        <w:rPr>
          <w:sz w:val="20"/>
          <w:szCs w:val="20"/>
          <w:highlight w:val="none"/>
        </w:rPr>
        <w:tab/>
      </w:r>
      <w:r>
        <w:rPr>
          <w:sz w:val="20"/>
          <w:szCs w:val="20"/>
          <w:highlight w:val="none"/>
        </w:rPr>
        <w:t>References</w:t>
      </w:r>
      <w:r>
        <w:rPr>
          <w:sz w:val="20"/>
          <w:szCs w:val="20"/>
        </w:rPr>
        <w:tab/>
      </w:r>
      <w:r>
        <w:rPr>
          <w:rFonts w:hint="eastAsia" w:eastAsia="宋体"/>
          <w:sz w:val="20"/>
          <w:szCs w:val="20"/>
          <w:lang w:val="en-US" w:eastAsia="zh-CN"/>
        </w:rPr>
        <w:tab/>
      </w:r>
      <w:r>
        <w:rPr>
          <w:sz w:val="20"/>
          <w:szCs w:val="20"/>
        </w:rPr>
        <w:fldChar w:fldCharType="begin"/>
      </w:r>
      <w:r>
        <w:rPr>
          <w:sz w:val="20"/>
          <w:szCs w:val="20"/>
        </w:rPr>
        <w:instrText xml:space="preserve"> PAGEREF _Toc7744 \h </w:instrText>
      </w:r>
      <w:r>
        <w:rPr>
          <w:sz w:val="20"/>
          <w:szCs w:val="20"/>
        </w:rPr>
        <w:fldChar w:fldCharType="separate"/>
      </w:r>
      <w:r>
        <w:rPr>
          <w:sz w:val="20"/>
          <w:szCs w:val="20"/>
        </w:rPr>
        <w:t>6</w:t>
      </w:r>
      <w:r>
        <w:rPr>
          <w:sz w:val="20"/>
          <w:szCs w:val="20"/>
        </w:rPr>
        <w:fldChar w:fldCharType="end"/>
      </w:r>
    </w:p>
    <w:p>
      <w:pPr>
        <w:pStyle w:val="20"/>
        <w:tabs>
          <w:tab w:val="right" w:pos="2000"/>
          <w:tab w:val="right" w:leader="dot" w:pos="9641"/>
          <w:tab w:val="clear" w:pos="9639"/>
        </w:tabs>
        <w:rPr>
          <w:sz w:val="20"/>
          <w:szCs w:val="20"/>
        </w:rPr>
      </w:pPr>
      <w:r>
        <w:rPr>
          <w:sz w:val="20"/>
          <w:szCs w:val="20"/>
          <w:highlight w:val="none"/>
        </w:rPr>
        <w:t>3</w:t>
      </w:r>
      <w:r>
        <w:rPr>
          <w:sz w:val="20"/>
          <w:szCs w:val="20"/>
          <w:highlight w:val="none"/>
        </w:rPr>
        <w:tab/>
      </w:r>
      <w:r>
        <w:rPr>
          <w:sz w:val="20"/>
          <w:szCs w:val="20"/>
          <w:highlight w:val="none"/>
        </w:rPr>
        <w:t>Definitions of terms, symbols and abbreviations</w:t>
      </w:r>
      <w:r>
        <w:rPr>
          <w:sz w:val="20"/>
          <w:szCs w:val="20"/>
        </w:rPr>
        <w:tab/>
      </w:r>
      <w:r>
        <w:rPr>
          <w:sz w:val="20"/>
          <w:szCs w:val="20"/>
        </w:rPr>
        <w:fldChar w:fldCharType="begin"/>
      </w:r>
      <w:r>
        <w:rPr>
          <w:sz w:val="20"/>
          <w:szCs w:val="20"/>
        </w:rPr>
        <w:instrText xml:space="preserve"> PAGEREF _Toc16521 \h </w:instrText>
      </w:r>
      <w:r>
        <w:rPr>
          <w:sz w:val="20"/>
          <w:szCs w:val="20"/>
        </w:rPr>
        <w:fldChar w:fldCharType="separate"/>
      </w:r>
      <w:r>
        <w:rPr>
          <w:sz w:val="20"/>
          <w:szCs w:val="20"/>
        </w:rPr>
        <w:t>6</w:t>
      </w:r>
      <w:r>
        <w:rPr>
          <w:sz w:val="20"/>
          <w:szCs w:val="20"/>
        </w:rPr>
        <w:fldChar w:fldCharType="end"/>
      </w:r>
    </w:p>
    <w:p>
      <w:pPr>
        <w:pStyle w:val="19"/>
        <w:tabs>
          <w:tab w:val="right" w:pos="2000"/>
          <w:tab w:val="right" w:leader="dot" w:pos="9641"/>
          <w:tab w:val="clear" w:pos="9639"/>
        </w:tabs>
        <w:rPr>
          <w:rFonts w:eastAsia="等线"/>
          <w:sz w:val="20"/>
          <w:szCs w:val="20"/>
          <w:highlight w:val="none"/>
        </w:rPr>
      </w:pPr>
      <w:r>
        <w:rPr>
          <w:rFonts w:eastAsia="等线"/>
          <w:sz w:val="20"/>
          <w:szCs w:val="20"/>
          <w:highlight w:val="none"/>
        </w:rPr>
        <w:t>3.1</w:t>
      </w:r>
      <w:r>
        <w:rPr>
          <w:rFonts w:eastAsia="等线"/>
          <w:sz w:val="20"/>
          <w:szCs w:val="20"/>
          <w:highlight w:val="none"/>
        </w:rPr>
        <w:tab/>
      </w:r>
      <w:r>
        <w:rPr>
          <w:rFonts w:eastAsia="等线"/>
          <w:sz w:val="20"/>
          <w:szCs w:val="20"/>
          <w:highlight w:val="none"/>
        </w:rPr>
        <w:t>Terms</w:t>
      </w:r>
      <w:r>
        <w:rPr>
          <w:rFonts w:eastAsia="等线"/>
          <w:sz w:val="20"/>
          <w:szCs w:val="20"/>
          <w:highlight w:val="none"/>
        </w:rPr>
        <w:tab/>
      </w:r>
      <w:bookmarkStart w:id="52" w:name="_GoBack"/>
      <w:bookmarkEnd w:id="52"/>
      <w:r>
        <w:rPr>
          <w:rFonts w:hint="eastAsia" w:eastAsia="等线"/>
          <w:sz w:val="20"/>
          <w:szCs w:val="20"/>
          <w:highlight w:val="none"/>
          <w:lang w:val="en-US" w:eastAsia="zh-CN"/>
        </w:rPr>
        <w:tab/>
      </w:r>
      <w:r>
        <w:rPr>
          <w:rFonts w:eastAsia="等线"/>
          <w:sz w:val="20"/>
          <w:szCs w:val="20"/>
          <w:highlight w:val="none"/>
        </w:rPr>
        <w:fldChar w:fldCharType="begin"/>
      </w:r>
      <w:r>
        <w:rPr>
          <w:rFonts w:eastAsia="等线"/>
          <w:sz w:val="20"/>
          <w:szCs w:val="20"/>
          <w:highlight w:val="none"/>
        </w:rPr>
        <w:instrText xml:space="preserve"> PAGEREF _Toc32467 \h </w:instrText>
      </w:r>
      <w:r>
        <w:rPr>
          <w:rFonts w:eastAsia="等线"/>
          <w:sz w:val="20"/>
          <w:szCs w:val="20"/>
          <w:highlight w:val="none"/>
        </w:rPr>
        <w:fldChar w:fldCharType="separate"/>
      </w:r>
      <w:r>
        <w:rPr>
          <w:rFonts w:eastAsia="等线"/>
          <w:sz w:val="20"/>
          <w:szCs w:val="20"/>
          <w:highlight w:val="none"/>
        </w:rPr>
        <w:t>6</w:t>
      </w:r>
      <w:r>
        <w:rPr>
          <w:rFonts w:eastAsia="等线"/>
          <w:sz w:val="20"/>
          <w:szCs w:val="20"/>
          <w:highlight w:val="none"/>
        </w:rPr>
        <w:fldChar w:fldCharType="end"/>
      </w:r>
    </w:p>
    <w:p>
      <w:pPr>
        <w:pStyle w:val="19"/>
        <w:tabs>
          <w:tab w:val="right" w:pos="2000"/>
          <w:tab w:val="right" w:leader="dot" w:pos="9641"/>
          <w:tab w:val="clear" w:pos="9639"/>
        </w:tabs>
        <w:rPr>
          <w:sz w:val="20"/>
          <w:szCs w:val="20"/>
        </w:rPr>
      </w:pPr>
      <w:r>
        <w:rPr>
          <w:sz w:val="20"/>
          <w:szCs w:val="20"/>
          <w:highlight w:val="none"/>
        </w:rPr>
        <w:t>3.2</w:t>
      </w:r>
      <w:r>
        <w:rPr>
          <w:sz w:val="20"/>
          <w:szCs w:val="20"/>
          <w:highlight w:val="none"/>
        </w:rPr>
        <w:tab/>
      </w:r>
      <w:r>
        <w:rPr>
          <w:sz w:val="20"/>
          <w:szCs w:val="20"/>
          <w:highlight w:val="none"/>
        </w:rPr>
        <w:t>Symbols</w:t>
      </w:r>
      <w:r>
        <w:rPr>
          <w:sz w:val="20"/>
          <w:szCs w:val="20"/>
        </w:rPr>
        <w:tab/>
      </w:r>
      <w:r>
        <w:rPr>
          <w:rFonts w:hint="eastAsia" w:eastAsia="宋体"/>
          <w:sz w:val="20"/>
          <w:szCs w:val="20"/>
          <w:lang w:val="en-US" w:eastAsia="zh-CN"/>
        </w:rPr>
        <w:tab/>
      </w:r>
      <w:r>
        <w:rPr>
          <w:sz w:val="20"/>
          <w:szCs w:val="20"/>
        </w:rPr>
        <w:fldChar w:fldCharType="begin"/>
      </w:r>
      <w:r>
        <w:rPr>
          <w:sz w:val="20"/>
          <w:szCs w:val="20"/>
        </w:rPr>
        <w:instrText xml:space="preserve"> PAGEREF _Toc29108 \h </w:instrText>
      </w:r>
      <w:r>
        <w:rPr>
          <w:sz w:val="20"/>
          <w:szCs w:val="20"/>
        </w:rPr>
        <w:fldChar w:fldCharType="separate"/>
      </w:r>
      <w:r>
        <w:rPr>
          <w:sz w:val="20"/>
          <w:szCs w:val="20"/>
        </w:rPr>
        <w:t>6</w:t>
      </w:r>
      <w:r>
        <w:rPr>
          <w:sz w:val="20"/>
          <w:szCs w:val="20"/>
        </w:rPr>
        <w:fldChar w:fldCharType="end"/>
      </w:r>
    </w:p>
    <w:p>
      <w:pPr>
        <w:pStyle w:val="19"/>
        <w:tabs>
          <w:tab w:val="right" w:pos="2000"/>
          <w:tab w:val="right" w:leader="dot" w:pos="9641"/>
          <w:tab w:val="clear" w:pos="9639"/>
        </w:tabs>
        <w:rPr>
          <w:sz w:val="20"/>
          <w:szCs w:val="20"/>
        </w:rPr>
      </w:pPr>
      <w:r>
        <w:rPr>
          <w:sz w:val="20"/>
          <w:szCs w:val="20"/>
          <w:highlight w:val="none"/>
        </w:rPr>
        <w:t>3.3</w:t>
      </w:r>
      <w:r>
        <w:rPr>
          <w:sz w:val="20"/>
          <w:szCs w:val="20"/>
          <w:highlight w:val="none"/>
        </w:rPr>
        <w:tab/>
      </w:r>
      <w:r>
        <w:rPr>
          <w:sz w:val="20"/>
          <w:szCs w:val="20"/>
          <w:highlight w:val="none"/>
        </w:rPr>
        <w:t>Abbreviations</w:t>
      </w:r>
      <w:r>
        <w:rPr>
          <w:rFonts w:hint="eastAsia" w:eastAsia="宋体"/>
          <w:sz w:val="20"/>
          <w:szCs w:val="20"/>
          <w:highlight w:val="none"/>
          <w:lang w:val="en-US" w:eastAsia="zh-CN"/>
        </w:rPr>
        <w:tab/>
      </w:r>
      <w:r>
        <w:rPr>
          <w:sz w:val="20"/>
          <w:szCs w:val="20"/>
        </w:rPr>
        <w:tab/>
      </w:r>
      <w:r>
        <w:rPr>
          <w:sz w:val="20"/>
          <w:szCs w:val="20"/>
        </w:rPr>
        <w:fldChar w:fldCharType="begin"/>
      </w:r>
      <w:r>
        <w:rPr>
          <w:sz w:val="20"/>
          <w:szCs w:val="20"/>
        </w:rPr>
        <w:instrText xml:space="preserve"> PAGEREF _Toc30788 \h </w:instrText>
      </w:r>
      <w:r>
        <w:rPr>
          <w:sz w:val="20"/>
          <w:szCs w:val="20"/>
        </w:rPr>
        <w:fldChar w:fldCharType="separate"/>
      </w:r>
      <w:r>
        <w:rPr>
          <w:sz w:val="20"/>
          <w:szCs w:val="20"/>
        </w:rPr>
        <w:t>6</w:t>
      </w:r>
      <w:r>
        <w:rPr>
          <w:sz w:val="20"/>
          <w:szCs w:val="20"/>
        </w:rPr>
        <w:fldChar w:fldCharType="end"/>
      </w:r>
    </w:p>
    <w:p>
      <w:pPr>
        <w:pStyle w:val="20"/>
        <w:tabs>
          <w:tab w:val="right" w:pos="2000"/>
          <w:tab w:val="right" w:leader="dot" w:pos="9641"/>
          <w:tab w:val="clear" w:pos="9639"/>
        </w:tabs>
        <w:rPr>
          <w:sz w:val="20"/>
          <w:szCs w:val="20"/>
        </w:rPr>
      </w:pPr>
      <w:r>
        <w:rPr>
          <w:sz w:val="20"/>
          <w:szCs w:val="20"/>
          <w:highlight w:val="none"/>
        </w:rPr>
        <w:t>4</w:t>
      </w:r>
      <w:r>
        <w:rPr>
          <w:sz w:val="20"/>
          <w:szCs w:val="20"/>
          <w:highlight w:val="none"/>
        </w:rPr>
        <w:tab/>
      </w:r>
      <w:r>
        <w:rPr>
          <w:rFonts w:hint="eastAsia" w:eastAsia="宋体"/>
          <w:sz w:val="20"/>
          <w:szCs w:val="20"/>
          <w:highlight w:val="none"/>
          <w:lang w:val="en-US" w:eastAsia="zh-CN"/>
        </w:rPr>
        <w:t>Introduce</w:t>
      </w:r>
      <w:r>
        <w:rPr>
          <w:sz w:val="20"/>
          <w:szCs w:val="20"/>
        </w:rPr>
        <w:tab/>
      </w:r>
      <w:r>
        <w:rPr>
          <w:rFonts w:hint="eastAsia" w:eastAsia="宋体"/>
          <w:sz w:val="20"/>
          <w:szCs w:val="20"/>
          <w:lang w:val="en-US" w:eastAsia="zh-CN"/>
        </w:rPr>
        <w:tab/>
      </w:r>
      <w:r>
        <w:rPr>
          <w:sz w:val="20"/>
          <w:szCs w:val="20"/>
        </w:rPr>
        <w:fldChar w:fldCharType="begin"/>
      </w:r>
      <w:r>
        <w:rPr>
          <w:sz w:val="20"/>
          <w:szCs w:val="20"/>
        </w:rPr>
        <w:instrText xml:space="preserve"> PAGEREF _Toc19885 \h </w:instrText>
      </w:r>
      <w:r>
        <w:rPr>
          <w:sz w:val="20"/>
          <w:szCs w:val="20"/>
        </w:rPr>
        <w:fldChar w:fldCharType="separate"/>
      </w:r>
      <w:r>
        <w:rPr>
          <w:sz w:val="20"/>
          <w:szCs w:val="20"/>
        </w:rPr>
        <w:t>6</w:t>
      </w:r>
      <w:r>
        <w:rPr>
          <w:sz w:val="20"/>
          <w:szCs w:val="20"/>
        </w:rPr>
        <w:fldChar w:fldCharType="end"/>
      </w:r>
    </w:p>
    <w:p>
      <w:pPr>
        <w:pStyle w:val="20"/>
        <w:tabs>
          <w:tab w:val="right" w:pos="2000"/>
          <w:tab w:val="right" w:leader="dot" w:pos="9641"/>
          <w:tab w:val="clear" w:pos="9639"/>
        </w:tabs>
        <w:rPr>
          <w:sz w:val="20"/>
          <w:szCs w:val="20"/>
        </w:rPr>
      </w:pPr>
      <w:r>
        <w:rPr>
          <w:rFonts w:hint="eastAsia"/>
          <w:sz w:val="20"/>
          <w:szCs w:val="20"/>
          <w:highlight w:val="none"/>
          <w:lang w:val="en-US" w:eastAsia="zh-CN"/>
        </w:rPr>
        <w:t>5</w:t>
      </w:r>
      <w:r>
        <w:rPr>
          <w:rFonts w:hint="eastAsia"/>
          <w:sz w:val="20"/>
          <w:szCs w:val="20"/>
          <w:highlight w:val="none"/>
          <w:lang w:val="en-US" w:eastAsia="zh-CN"/>
        </w:rPr>
        <w:tab/>
      </w:r>
      <w:r>
        <w:rPr>
          <w:rFonts w:hint="eastAsia"/>
          <w:sz w:val="20"/>
          <w:szCs w:val="20"/>
          <w:highlight w:val="none"/>
          <w:lang w:val="en-US" w:eastAsia="zh-CN"/>
        </w:rPr>
        <w:t>Objectives</w:t>
      </w:r>
      <w:r>
        <w:rPr>
          <w:sz w:val="20"/>
          <w:szCs w:val="20"/>
        </w:rPr>
        <w:tab/>
      </w:r>
      <w:r>
        <w:rPr>
          <w:rFonts w:hint="eastAsia" w:eastAsia="宋体"/>
          <w:sz w:val="20"/>
          <w:szCs w:val="20"/>
          <w:lang w:val="en-US" w:eastAsia="zh-CN"/>
        </w:rPr>
        <w:tab/>
      </w:r>
      <w:r>
        <w:rPr>
          <w:sz w:val="20"/>
          <w:szCs w:val="20"/>
        </w:rPr>
        <w:fldChar w:fldCharType="begin"/>
      </w:r>
      <w:r>
        <w:rPr>
          <w:sz w:val="20"/>
          <w:szCs w:val="20"/>
        </w:rPr>
        <w:instrText xml:space="preserve"> PAGEREF _Toc15893 \h </w:instrText>
      </w:r>
      <w:r>
        <w:rPr>
          <w:sz w:val="20"/>
          <w:szCs w:val="20"/>
        </w:rPr>
        <w:fldChar w:fldCharType="separate"/>
      </w:r>
      <w:r>
        <w:rPr>
          <w:sz w:val="20"/>
          <w:szCs w:val="20"/>
        </w:rPr>
        <w:t>7</w:t>
      </w:r>
      <w:r>
        <w:rPr>
          <w:sz w:val="20"/>
          <w:szCs w:val="20"/>
        </w:rPr>
        <w:fldChar w:fldCharType="end"/>
      </w:r>
    </w:p>
    <w:p>
      <w:pPr>
        <w:pStyle w:val="20"/>
        <w:tabs>
          <w:tab w:val="right" w:pos="2000"/>
          <w:tab w:val="right" w:leader="dot" w:pos="9641"/>
          <w:tab w:val="clear" w:pos="9639"/>
        </w:tabs>
        <w:rPr>
          <w:sz w:val="20"/>
          <w:szCs w:val="20"/>
        </w:rPr>
      </w:pPr>
      <w:r>
        <w:rPr>
          <w:rFonts w:hint="eastAsia"/>
          <w:sz w:val="20"/>
          <w:szCs w:val="20"/>
          <w:highlight w:val="none"/>
          <w:lang w:val="en-US" w:eastAsia="zh-CN"/>
        </w:rPr>
        <w:t>6</w:t>
      </w:r>
      <w:r>
        <w:rPr>
          <w:rFonts w:hint="eastAsia"/>
          <w:sz w:val="20"/>
          <w:szCs w:val="20"/>
          <w:highlight w:val="none"/>
          <w:lang w:val="en-US" w:eastAsia="zh-CN"/>
        </w:rPr>
        <w:tab/>
      </w:r>
      <w:r>
        <w:rPr>
          <w:rFonts w:hint="eastAsia"/>
          <w:sz w:val="20"/>
          <w:szCs w:val="20"/>
          <w:highlight w:val="none"/>
          <w:lang w:val="en-US" w:eastAsia="zh-CN"/>
        </w:rPr>
        <w:t>SBFD BS to SBFD BS adjacent channel co-existence</w:t>
      </w:r>
      <w:r>
        <w:rPr>
          <w:sz w:val="20"/>
          <w:szCs w:val="20"/>
        </w:rPr>
        <w:tab/>
      </w:r>
      <w:r>
        <w:rPr>
          <w:sz w:val="20"/>
          <w:szCs w:val="20"/>
        </w:rPr>
        <w:fldChar w:fldCharType="begin"/>
      </w:r>
      <w:r>
        <w:rPr>
          <w:sz w:val="20"/>
          <w:szCs w:val="20"/>
        </w:rPr>
        <w:instrText xml:space="preserve"> PAGEREF _Toc22312 \h </w:instrText>
      </w:r>
      <w:r>
        <w:rPr>
          <w:sz w:val="20"/>
          <w:szCs w:val="20"/>
        </w:rPr>
        <w:fldChar w:fldCharType="separate"/>
      </w:r>
      <w:r>
        <w:rPr>
          <w:sz w:val="20"/>
          <w:szCs w:val="20"/>
        </w:rPr>
        <w:t>7</w:t>
      </w:r>
      <w:r>
        <w:rPr>
          <w:sz w:val="20"/>
          <w:szCs w:val="20"/>
        </w:rPr>
        <w:fldChar w:fldCharType="end"/>
      </w:r>
    </w:p>
    <w:p>
      <w:pPr>
        <w:pStyle w:val="19"/>
        <w:tabs>
          <w:tab w:val="right" w:pos="2000"/>
          <w:tab w:val="right" w:leader="dot" w:pos="9641"/>
          <w:tab w:val="clear" w:pos="9639"/>
        </w:tabs>
        <w:rPr>
          <w:rFonts w:eastAsia="等线"/>
          <w:sz w:val="20"/>
          <w:szCs w:val="20"/>
          <w:highlight w:val="none"/>
        </w:rPr>
      </w:pPr>
      <w:r>
        <w:rPr>
          <w:rFonts w:hint="eastAsia" w:eastAsia="等线"/>
          <w:sz w:val="20"/>
          <w:szCs w:val="20"/>
          <w:highlight w:val="none"/>
          <w:lang w:val="en-US" w:eastAsia="zh-CN"/>
        </w:rPr>
        <w:t>6.1</w:t>
      </w:r>
      <w:r>
        <w:rPr>
          <w:rFonts w:hint="eastAsia" w:eastAsia="等线"/>
          <w:sz w:val="20"/>
          <w:szCs w:val="20"/>
          <w:highlight w:val="none"/>
          <w:lang w:val="en-US" w:eastAsia="zh-CN"/>
        </w:rPr>
        <w:tab/>
      </w:r>
      <w:r>
        <w:rPr>
          <w:rFonts w:hint="eastAsia" w:eastAsia="等线"/>
          <w:sz w:val="20"/>
          <w:szCs w:val="20"/>
          <w:highlight w:val="none"/>
          <w:lang w:val="en-US" w:eastAsia="zh-CN"/>
        </w:rPr>
        <w:t>General</w:t>
      </w:r>
      <w:r>
        <w:rPr>
          <w:rFonts w:eastAsia="等线"/>
          <w:sz w:val="20"/>
          <w:szCs w:val="20"/>
          <w:highlight w:val="none"/>
        </w:rPr>
        <w:tab/>
      </w:r>
      <w:r>
        <w:rPr>
          <w:rFonts w:hint="eastAsia" w:eastAsia="等线"/>
          <w:sz w:val="20"/>
          <w:szCs w:val="20"/>
          <w:highlight w:val="none"/>
          <w:lang w:val="en-US" w:eastAsia="zh-CN"/>
        </w:rPr>
        <w:tab/>
      </w:r>
      <w:r>
        <w:rPr>
          <w:rFonts w:eastAsia="等线"/>
          <w:sz w:val="20"/>
          <w:szCs w:val="20"/>
          <w:highlight w:val="none"/>
        </w:rPr>
        <w:fldChar w:fldCharType="begin"/>
      </w:r>
      <w:r>
        <w:rPr>
          <w:rFonts w:eastAsia="等线"/>
          <w:sz w:val="20"/>
          <w:szCs w:val="20"/>
          <w:highlight w:val="none"/>
        </w:rPr>
        <w:instrText xml:space="preserve"> PAGEREF _Toc22652 \h </w:instrText>
      </w:r>
      <w:r>
        <w:rPr>
          <w:rFonts w:eastAsia="等线"/>
          <w:sz w:val="20"/>
          <w:szCs w:val="20"/>
          <w:highlight w:val="none"/>
        </w:rPr>
        <w:fldChar w:fldCharType="separate"/>
      </w:r>
      <w:r>
        <w:rPr>
          <w:rFonts w:eastAsia="等线"/>
          <w:sz w:val="20"/>
          <w:szCs w:val="20"/>
          <w:highlight w:val="none"/>
        </w:rPr>
        <w:t>7</w:t>
      </w:r>
      <w:r>
        <w:rPr>
          <w:rFonts w:eastAsia="等线"/>
          <w:sz w:val="20"/>
          <w:szCs w:val="20"/>
          <w:highlight w:val="none"/>
        </w:rPr>
        <w:fldChar w:fldCharType="end"/>
      </w:r>
    </w:p>
    <w:p>
      <w:pPr>
        <w:pStyle w:val="19"/>
        <w:tabs>
          <w:tab w:val="right" w:pos="2000"/>
          <w:tab w:val="right" w:leader="dot" w:pos="9641"/>
          <w:tab w:val="clear" w:pos="9639"/>
        </w:tabs>
        <w:rPr>
          <w:rFonts w:eastAsia="等线"/>
          <w:sz w:val="20"/>
          <w:szCs w:val="20"/>
          <w:highlight w:val="none"/>
        </w:rPr>
      </w:pPr>
      <w:r>
        <w:rPr>
          <w:rFonts w:hint="eastAsia" w:eastAsia="等线"/>
          <w:sz w:val="20"/>
          <w:szCs w:val="20"/>
          <w:highlight w:val="none"/>
          <w:lang w:val="en-US" w:eastAsia="zh-CN"/>
        </w:rPr>
        <w:t>6</w:t>
      </w:r>
      <w:r>
        <w:rPr>
          <w:rFonts w:eastAsia="等线"/>
          <w:sz w:val="20"/>
          <w:szCs w:val="20"/>
          <w:highlight w:val="none"/>
        </w:rPr>
        <w:t>.2</w:t>
      </w:r>
      <w:r>
        <w:rPr>
          <w:rFonts w:eastAsia="等线"/>
          <w:sz w:val="20"/>
          <w:szCs w:val="20"/>
          <w:highlight w:val="none"/>
        </w:rPr>
        <w:tab/>
      </w:r>
      <w:r>
        <w:rPr>
          <w:rFonts w:eastAsia="等线"/>
          <w:sz w:val="20"/>
          <w:szCs w:val="20"/>
          <w:highlight w:val="none"/>
        </w:rPr>
        <w:t xml:space="preserve">Adjacent channel co-existence </w:t>
      </w:r>
      <w:r>
        <w:rPr>
          <w:rFonts w:hint="eastAsia" w:eastAsia="等线"/>
          <w:sz w:val="20"/>
          <w:szCs w:val="20"/>
          <w:highlight w:val="none"/>
          <w:lang w:val="en-US" w:eastAsia="zh-CN"/>
        </w:rPr>
        <w:t>analysis</w:t>
      </w:r>
      <w:r>
        <w:rPr>
          <w:rFonts w:eastAsia="等线"/>
          <w:sz w:val="20"/>
          <w:szCs w:val="20"/>
          <w:highlight w:val="none"/>
        </w:rPr>
        <w:tab/>
      </w:r>
      <w:r>
        <w:rPr>
          <w:rFonts w:eastAsia="等线"/>
          <w:sz w:val="20"/>
          <w:szCs w:val="20"/>
          <w:highlight w:val="none"/>
        </w:rPr>
        <w:fldChar w:fldCharType="begin"/>
      </w:r>
      <w:r>
        <w:rPr>
          <w:rFonts w:eastAsia="等线"/>
          <w:sz w:val="20"/>
          <w:szCs w:val="20"/>
          <w:highlight w:val="none"/>
        </w:rPr>
        <w:instrText xml:space="preserve"> PAGEREF _Toc3212 \h </w:instrText>
      </w:r>
      <w:r>
        <w:rPr>
          <w:rFonts w:eastAsia="等线"/>
          <w:sz w:val="20"/>
          <w:szCs w:val="20"/>
          <w:highlight w:val="none"/>
        </w:rPr>
        <w:fldChar w:fldCharType="separate"/>
      </w:r>
      <w:r>
        <w:rPr>
          <w:rFonts w:eastAsia="等线"/>
          <w:sz w:val="20"/>
          <w:szCs w:val="20"/>
          <w:highlight w:val="none"/>
        </w:rPr>
        <w:t>7</w:t>
      </w:r>
      <w:r>
        <w:rPr>
          <w:rFonts w:eastAsia="等线"/>
          <w:sz w:val="20"/>
          <w:szCs w:val="20"/>
          <w:highlight w:val="none"/>
        </w:rPr>
        <w:fldChar w:fldCharType="end"/>
      </w:r>
    </w:p>
    <w:p>
      <w:pPr>
        <w:pStyle w:val="19"/>
        <w:tabs>
          <w:tab w:val="right" w:pos="2000"/>
          <w:tab w:val="right" w:leader="dot" w:pos="9641"/>
          <w:tab w:val="clear" w:pos="9639"/>
        </w:tabs>
        <w:rPr>
          <w:rFonts w:eastAsia="等线"/>
          <w:sz w:val="20"/>
          <w:szCs w:val="20"/>
          <w:highlight w:val="none"/>
        </w:rPr>
      </w:pPr>
      <w:r>
        <w:rPr>
          <w:rFonts w:hint="eastAsia" w:eastAsia="等线"/>
          <w:sz w:val="20"/>
          <w:szCs w:val="20"/>
          <w:highlight w:val="none"/>
          <w:lang w:val="en-US" w:eastAsia="zh-CN"/>
        </w:rPr>
        <w:t>6</w:t>
      </w:r>
      <w:r>
        <w:rPr>
          <w:rFonts w:eastAsia="等线"/>
          <w:sz w:val="20"/>
          <w:szCs w:val="20"/>
          <w:highlight w:val="none"/>
          <w:lang w:val="en-GB" w:eastAsia="en-US"/>
        </w:rPr>
        <w:t>.</w:t>
      </w:r>
      <w:r>
        <w:rPr>
          <w:rFonts w:hint="eastAsia" w:eastAsia="等线"/>
          <w:sz w:val="20"/>
          <w:szCs w:val="20"/>
          <w:highlight w:val="none"/>
          <w:lang w:val="en-US" w:eastAsia="zh-CN"/>
        </w:rPr>
        <w:t>3</w:t>
      </w:r>
      <w:r>
        <w:rPr>
          <w:rFonts w:eastAsia="等线"/>
          <w:sz w:val="20"/>
          <w:szCs w:val="20"/>
          <w:highlight w:val="none"/>
          <w:lang w:val="en-GB" w:eastAsia="en-US"/>
        </w:rPr>
        <w:tab/>
      </w:r>
      <w:r>
        <w:rPr>
          <w:rFonts w:hint="eastAsia" w:eastAsia="等线"/>
          <w:sz w:val="20"/>
          <w:szCs w:val="20"/>
          <w:highlight w:val="none"/>
          <w:lang w:val="en-US"/>
        </w:rPr>
        <w:t>Summary of all simulation results</w:t>
      </w:r>
      <w:r>
        <w:rPr>
          <w:rFonts w:eastAsia="等线"/>
          <w:sz w:val="20"/>
          <w:szCs w:val="20"/>
          <w:highlight w:val="none"/>
        </w:rPr>
        <w:tab/>
      </w:r>
      <w:r>
        <w:rPr>
          <w:rFonts w:eastAsia="等线"/>
          <w:sz w:val="20"/>
          <w:szCs w:val="20"/>
          <w:highlight w:val="none"/>
        </w:rPr>
        <w:fldChar w:fldCharType="begin"/>
      </w:r>
      <w:r>
        <w:rPr>
          <w:rFonts w:eastAsia="等线"/>
          <w:sz w:val="20"/>
          <w:szCs w:val="20"/>
          <w:highlight w:val="none"/>
        </w:rPr>
        <w:instrText xml:space="preserve"> PAGEREF _Toc12069 \h </w:instrText>
      </w:r>
      <w:r>
        <w:rPr>
          <w:rFonts w:eastAsia="等线"/>
          <w:sz w:val="20"/>
          <w:szCs w:val="20"/>
          <w:highlight w:val="none"/>
        </w:rPr>
        <w:fldChar w:fldCharType="separate"/>
      </w:r>
      <w:r>
        <w:rPr>
          <w:rFonts w:eastAsia="等线"/>
          <w:sz w:val="20"/>
          <w:szCs w:val="20"/>
          <w:highlight w:val="none"/>
        </w:rPr>
        <w:t>7</w:t>
      </w:r>
      <w:r>
        <w:rPr>
          <w:rFonts w:eastAsia="等线"/>
          <w:sz w:val="20"/>
          <w:szCs w:val="20"/>
          <w:highlight w:val="none"/>
        </w:rPr>
        <w:fldChar w:fldCharType="end"/>
      </w:r>
    </w:p>
    <w:p>
      <w:pPr>
        <w:pStyle w:val="19"/>
        <w:tabs>
          <w:tab w:val="right" w:pos="2000"/>
          <w:tab w:val="right" w:leader="dot" w:pos="9641"/>
          <w:tab w:val="clear" w:pos="9639"/>
        </w:tabs>
        <w:rPr>
          <w:rFonts w:eastAsia="等线"/>
          <w:sz w:val="20"/>
          <w:szCs w:val="20"/>
          <w:highlight w:val="none"/>
        </w:rPr>
      </w:pPr>
      <w:r>
        <w:rPr>
          <w:rFonts w:hint="eastAsia" w:eastAsia="等线"/>
          <w:sz w:val="20"/>
          <w:szCs w:val="20"/>
          <w:highlight w:val="none"/>
          <w:lang w:val="en-US" w:eastAsia="zh-CN"/>
        </w:rPr>
        <w:t>6</w:t>
      </w:r>
      <w:r>
        <w:rPr>
          <w:rFonts w:hint="eastAsia" w:eastAsia="等线"/>
          <w:sz w:val="20"/>
          <w:szCs w:val="20"/>
          <w:highlight w:val="none"/>
          <w:lang w:val="en-GB" w:eastAsia="en-US"/>
        </w:rPr>
        <w:t>.</w:t>
      </w:r>
      <w:r>
        <w:rPr>
          <w:rFonts w:hint="eastAsia" w:eastAsia="等线"/>
          <w:sz w:val="20"/>
          <w:szCs w:val="20"/>
          <w:highlight w:val="none"/>
          <w:lang w:val="en-US" w:eastAsia="zh-CN"/>
        </w:rPr>
        <w:t>4</w:t>
      </w:r>
      <w:r>
        <w:rPr>
          <w:rFonts w:hint="eastAsia" w:eastAsia="等线"/>
          <w:sz w:val="20"/>
          <w:szCs w:val="20"/>
          <w:highlight w:val="none"/>
          <w:lang w:val="en-GB" w:eastAsia="en-US"/>
        </w:rPr>
        <w:tab/>
      </w:r>
      <w:r>
        <w:rPr>
          <w:rFonts w:hint="eastAsia" w:eastAsia="等线"/>
          <w:sz w:val="20"/>
          <w:szCs w:val="20"/>
          <w:highlight w:val="none"/>
          <w:lang w:val="en-US" w:eastAsia="zh-CN"/>
        </w:rPr>
        <w:t>Conclusion</w:t>
      </w:r>
      <w:r>
        <w:rPr>
          <w:rFonts w:eastAsia="等线"/>
          <w:sz w:val="20"/>
          <w:szCs w:val="20"/>
          <w:highlight w:val="none"/>
        </w:rPr>
        <w:tab/>
      </w:r>
      <w:r>
        <w:rPr>
          <w:rFonts w:hint="eastAsia" w:eastAsia="等线"/>
          <w:sz w:val="20"/>
          <w:szCs w:val="20"/>
          <w:highlight w:val="none"/>
          <w:lang w:val="en-US" w:eastAsia="zh-CN"/>
        </w:rPr>
        <w:tab/>
      </w:r>
      <w:r>
        <w:rPr>
          <w:rFonts w:eastAsia="等线"/>
          <w:sz w:val="20"/>
          <w:szCs w:val="20"/>
          <w:highlight w:val="none"/>
        </w:rPr>
        <w:fldChar w:fldCharType="begin"/>
      </w:r>
      <w:r>
        <w:rPr>
          <w:rFonts w:eastAsia="等线"/>
          <w:sz w:val="20"/>
          <w:szCs w:val="20"/>
          <w:highlight w:val="none"/>
        </w:rPr>
        <w:instrText xml:space="preserve"> PAGEREF _Toc5680 \h </w:instrText>
      </w:r>
      <w:r>
        <w:rPr>
          <w:rFonts w:eastAsia="等线"/>
          <w:sz w:val="20"/>
          <w:szCs w:val="20"/>
          <w:highlight w:val="none"/>
        </w:rPr>
        <w:fldChar w:fldCharType="separate"/>
      </w:r>
      <w:r>
        <w:rPr>
          <w:rFonts w:eastAsia="等线"/>
          <w:sz w:val="20"/>
          <w:szCs w:val="20"/>
          <w:highlight w:val="none"/>
        </w:rPr>
        <w:t>7</w:t>
      </w:r>
      <w:r>
        <w:rPr>
          <w:rFonts w:eastAsia="等线"/>
          <w:sz w:val="20"/>
          <w:szCs w:val="20"/>
          <w:highlight w:val="none"/>
        </w:rPr>
        <w:fldChar w:fldCharType="end"/>
      </w:r>
    </w:p>
    <w:p>
      <w:pPr>
        <w:pStyle w:val="20"/>
        <w:tabs>
          <w:tab w:val="right" w:pos="2000"/>
          <w:tab w:val="right" w:leader="dot" w:pos="9641"/>
          <w:tab w:val="clear" w:pos="9639"/>
        </w:tabs>
        <w:rPr>
          <w:sz w:val="20"/>
          <w:szCs w:val="20"/>
        </w:rPr>
      </w:pPr>
      <w:r>
        <w:rPr>
          <w:rFonts w:hint="eastAsia"/>
          <w:sz w:val="20"/>
          <w:szCs w:val="20"/>
          <w:highlight w:val="none"/>
          <w:lang w:val="en-US" w:eastAsia="zh-CN"/>
        </w:rPr>
        <w:t>7</w:t>
      </w:r>
      <w:r>
        <w:rPr>
          <w:rFonts w:hint="eastAsia"/>
          <w:sz w:val="20"/>
          <w:szCs w:val="20"/>
          <w:highlight w:val="none"/>
          <w:lang w:val="en-US" w:eastAsia="zh-CN"/>
        </w:rPr>
        <w:tab/>
      </w:r>
      <w:r>
        <w:rPr>
          <w:rFonts w:hint="eastAsia"/>
          <w:sz w:val="20"/>
          <w:szCs w:val="20"/>
          <w:highlight w:val="none"/>
          <w:lang w:val="en-US" w:eastAsia="zh-CN"/>
        </w:rPr>
        <w:t>Impacts on BS Tx requirements</w:t>
      </w:r>
      <w:r>
        <w:rPr>
          <w:sz w:val="20"/>
          <w:szCs w:val="20"/>
        </w:rPr>
        <w:tab/>
      </w:r>
      <w:r>
        <w:rPr>
          <w:sz w:val="20"/>
          <w:szCs w:val="20"/>
        </w:rPr>
        <w:fldChar w:fldCharType="begin"/>
      </w:r>
      <w:r>
        <w:rPr>
          <w:sz w:val="20"/>
          <w:szCs w:val="20"/>
        </w:rPr>
        <w:instrText xml:space="preserve"> PAGEREF _Toc4864 \h </w:instrText>
      </w:r>
      <w:r>
        <w:rPr>
          <w:sz w:val="20"/>
          <w:szCs w:val="20"/>
        </w:rPr>
        <w:fldChar w:fldCharType="separate"/>
      </w:r>
      <w:r>
        <w:rPr>
          <w:sz w:val="20"/>
          <w:szCs w:val="20"/>
        </w:rPr>
        <w:t>7</w:t>
      </w:r>
      <w:r>
        <w:rPr>
          <w:sz w:val="20"/>
          <w:szCs w:val="20"/>
        </w:rPr>
        <w:fldChar w:fldCharType="end"/>
      </w:r>
    </w:p>
    <w:p>
      <w:pPr>
        <w:pStyle w:val="20"/>
        <w:tabs>
          <w:tab w:val="right" w:pos="2000"/>
          <w:tab w:val="right" w:leader="dot" w:pos="9641"/>
          <w:tab w:val="clear" w:pos="9639"/>
        </w:tabs>
        <w:rPr>
          <w:sz w:val="20"/>
          <w:szCs w:val="20"/>
        </w:rPr>
      </w:pPr>
      <w:r>
        <w:rPr>
          <w:rFonts w:hint="eastAsia"/>
          <w:sz w:val="20"/>
          <w:szCs w:val="20"/>
          <w:highlight w:val="none"/>
          <w:lang w:val="en-US" w:eastAsia="zh-CN"/>
        </w:rPr>
        <w:t>8</w:t>
      </w:r>
      <w:r>
        <w:rPr>
          <w:rFonts w:hint="eastAsia"/>
          <w:sz w:val="20"/>
          <w:szCs w:val="20"/>
          <w:highlight w:val="none"/>
          <w:lang w:val="en-US" w:eastAsia="zh-CN"/>
        </w:rPr>
        <w:tab/>
      </w:r>
      <w:r>
        <w:rPr>
          <w:rFonts w:hint="eastAsia"/>
          <w:sz w:val="20"/>
          <w:szCs w:val="20"/>
          <w:highlight w:val="none"/>
          <w:lang w:val="en-US" w:eastAsia="zh-CN"/>
        </w:rPr>
        <w:t>Impacts on BS Rx requirements</w:t>
      </w:r>
      <w:r>
        <w:rPr>
          <w:sz w:val="20"/>
          <w:szCs w:val="20"/>
        </w:rPr>
        <w:tab/>
      </w:r>
      <w:r>
        <w:rPr>
          <w:sz w:val="20"/>
          <w:szCs w:val="20"/>
        </w:rPr>
        <w:fldChar w:fldCharType="begin"/>
      </w:r>
      <w:r>
        <w:rPr>
          <w:sz w:val="20"/>
          <w:szCs w:val="20"/>
        </w:rPr>
        <w:instrText xml:space="preserve"> PAGEREF _Toc27499 \h </w:instrText>
      </w:r>
      <w:r>
        <w:rPr>
          <w:sz w:val="20"/>
          <w:szCs w:val="20"/>
        </w:rPr>
        <w:fldChar w:fldCharType="separate"/>
      </w:r>
      <w:r>
        <w:rPr>
          <w:sz w:val="20"/>
          <w:szCs w:val="20"/>
        </w:rPr>
        <w:t>8</w:t>
      </w:r>
      <w:r>
        <w:rPr>
          <w:sz w:val="20"/>
          <w:szCs w:val="20"/>
        </w:rPr>
        <w:fldChar w:fldCharType="end"/>
      </w:r>
    </w:p>
    <w:p>
      <w:pPr>
        <w:pStyle w:val="53"/>
        <w:tabs>
          <w:tab w:val="right" w:leader="dot" w:pos="9641"/>
          <w:tab w:val="clear" w:pos="9639"/>
        </w:tabs>
        <w:rPr>
          <w:sz w:val="20"/>
          <w:szCs w:val="20"/>
        </w:rPr>
      </w:pPr>
      <w:r>
        <w:rPr>
          <w:sz w:val="20"/>
          <w:szCs w:val="20"/>
          <w:highlight w:val="none"/>
        </w:rPr>
        <w:t>Annex &lt;A&gt; :</w:t>
      </w:r>
      <w:r>
        <w:rPr>
          <w:sz w:val="20"/>
          <w:szCs w:val="20"/>
          <w:highlight w:val="none"/>
        </w:rPr>
        <w:t xml:space="preserve"> </w:t>
      </w:r>
      <w:r>
        <w:rPr>
          <w:rFonts w:hint="eastAsia" w:eastAsia="宋体"/>
          <w:sz w:val="20"/>
          <w:szCs w:val="20"/>
          <w:highlight w:val="none"/>
          <w:lang w:val="en-US" w:eastAsia="zh-CN"/>
        </w:rPr>
        <w:t>(Reserved)</w:t>
      </w:r>
      <w:r>
        <w:rPr>
          <w:sz w:val="20"/>
          <w:szCs w:val="20"/>
        </w:rPr>
        <w:tab/>
      </w:r>
      <w:r>
        <w:rPr>
          <w:rFonts w:hint="eastAsia" w:eastAsia="宋体"/>
          <w:sz w:val="20"/>
          <w:szCs w:val="20"/>
          <w:lang w:val="en-US" w:eastAsia="zh-CN"/>
        </w:rPr>
        <w:tab/>
      </w:r>
      <w:r>
        <w:rPr>
          <w:sz w:val="20"/>
          <w:szCs w:val="20"/>
        </w:rPr>
        <w:fldChar w:fldCharType="begin"/>
      </w:r>
      <w:r>
        <w:rPr>
          <w:sz w:val="20"/>
          <w:szCs w:val="20"/>
        </w:rPr>
        <w:instrText xml:space="preserve"> PAGEREF _Toc1926 \h </w:instrText>
      </w:r>
      <w:r>
        <w:rPr>
          <w:sz w:val="20"/>
          <w:szCs w:val="20"/>
        </w:rPr>
        <w:fldChar w:fldCharType="separate"/>
      </w:r>
      <w:r>
        <w:rPr>
          <w:sz w:val="20"/>
          <w:szCs w:val="20"/>
        </w:rPr>
        <w:t>9</w:t>
      </w:r>
      <w:r>
        <w:rPr>
          <w:sz w:val="20"/>
          <w:szCs w:val="20"/>
        </w:rPr>
        <w:fldChar w:fldCharType="end"/>
      </w:r>
    </w:p>
    <w:p>
      <w:pPr>
        <w:pStyle w:val="53"/>
        <w:tabs>
          <w:tab w:val="right" w:leader="dot" w:pos="9641"/>
          <w:tab w:val="clear" w:pos="9639"/>
        </w:tabs>
        <w:rPr>
          <w:sz w:val="20"/>
          <w:szCs w:val="20"/>
        </w:rPr>
      </w:pPr>
      <w:r>
        <w:rPr>
          <w:sz w:val="20"/>
          <w:szCs w:val="20"/>
          <w:highlight w:val="none"/>
        </w:rPr>
        <w:t>Annex &lt;</w:t>
      </w:r>
      <w:r>
        <w:rPr>
          <w:rFonts w:hint="eastAsia" w:eastAsia="宋体"/>
          <w:sz w:val="20"/>
          <w:szCs w:val="20"/>
          <w:highlight w:val="none"/>
          <w:lang w:val="en-US" w:eastAsia="zh-CN"/>
        </w:rPr>
        <w:t>X</w:t>
      </w:r>
      <w:r>
        <w:rPr>
          <w:sz w:val="20"/>
          <w:szCs w:val="20"/>
          <w:highlight w:val="none"/>
        </w:rPr>
        <w:t xml:space="preserve">&gt; </w:t>
      </w:r>
      <w:r>
        <w:rPr>
          <w:sz w:val="20"/>
          <w:szCs w:val="20"/>
          <w:highlight w:val="none"/>
        </w:rPr>
        <w:t xml:space="preserve"> </w:t>
      </w:r>
      <w:r>
        <w:rPr>
          <w:rFonts w:hint="eastAsia" w:eastAsia="宋体"/>
          <w:sz w:val="20"/>
          <w:szCs w:val="20"/>
          <w:highlight w:val="none"/>
          <w:lang w:val="en-US" w:eastAsia="zh-CN"/>
        </w:rPr>
        <w:t>Change history</w:t>
      </w:r>
      <w:r>
        <w:rPr>
          <w:sz w:val="20"/>
          <w:szCs w:val="20"/>
        </w:rPr>
        <w:tab/>
      </w:r>
      <w:r>
        <w:rPr>
          <w:rFonts w:hint="eastAsia" w:eastAsia="宋体"/>
          <w:sz w:val="20"/>
          <w:szCs w:val="20"/>
          <w:lang w:val="en-US" w:eastAsia="zh-CN"/>
        </w:rPr>
        <w:tab/>
      </w:r>
      <w:r>
        <w:rPr>
          <w:sz w:val="20"/>
          <w:szCs w:val="20"/>
        </w:rPr>
        <w:fldChar w:fldCharType="begin"/>
      </w:r>
      <w:r>
        <w:rPr>
          <w:sz w:val="20"/>
          <w:szCs w:val="20"/>
        </w:rPr>
        <w:instrText xml:space="preserve"> PAGEREF _Toc19790 \h </w:instrText>
      </w:r>
      <w:r>
        <w:rPr>
          <w:sz w:val="20"/>
          <w:szCs w:val="20"/>
        </w:rPr>
        <w:fldChar w:fldCharType="separate"/>
      </w:r>
      <w:r>
        <w:rPr>
          <w:sz w:val="20"/>
          <w:szCs w:val="20"/>
        </w:rPr>
        <w:t>9</w:t>
      </w:r>
      <w:r>
        <w:rPr>
          <w:sz w:val="20"/>
          <w:szCs w:val="20"/>
        </w:rPr>
        <w:fldChar w:fldCharType="end"/>
      </w:r>
    </w:p>
    <w:p>
      <w:pPr>
        <w:rPr>
          <w:rFonts w:hint="default"/>
          <w:highlight w:val="none"/>
          <w:lang w:val="en-GB"/>
        </w:rPr>
      </w:pPr>
      <w:r>
        <w:rPr>
          <w:rFonts w:hint="default"/>
          <w:sz w:val="20"/>
          <w:szCs w:val="20"/>
          <w:highlight w:val="none"/>
          <w:lang w:val="en-GB"/>
        </w:rPr>
        <w:fldChar w:fldCharType="end"/>
      </w:r>
    </w:p>
    <w:p>
      <w:pPr>
        <w:pStyle w:val="129"/>
        <w:rPr>
          <w:highlight w:val="none"/>
        </w:rPr>
      </w:pPr>
      <w:r>
        <w:rPr>
          <w:highlight w:val="none"/>
        </w:rPr>
        <w:br w:type="page"/>
      </w:r>
    </w:p>
    <w:p>
      <w:pPr>
        <w:pStyle w:val="3"/>
        <w:rPr>
          <w:highlight w:val="none"/>
        </w:rPr>
      </w:pPr>
      <w:bookmarkStart w:id="14" w:name="foreword"/>
      <w:bookmarkEnd w:id="14"/>
      <w:bookmarkStart w:id="15" w:name="_Toc129708866"/>
      <w:bookmarkStart w:id="16" w:name="_Toc9440"/>
      <w:r>
        <w:rPr>
          <w:highlight w:val="none"/>
        </w:rPr>
        <w:t>Foreword</w:t>
      </w:r>
      <w:bookmarkEnd w:id="15"/>
      <w:bookmarkEnd w:id="16"/>
    </w:p>
    <w:p>
      <w:pPr>
        <w:pStyle w:val="129"/>
        <w:rPr>
          <w:highlight w:val="none"/>
        </w:rPr>
      </w:pPr>
      <w:r>
        <w:rPr>
          <w:highlight w:val="none"/>
        </w:rPr>
        <w:t xml:space="preserve"> </w:t>
      </w:r>
    </w:p>
    <w:p>
      <w:pPr>
        <w:rPr>
          <w:highlight w:val="none"/>
        </w:rPr>
      </w:pPr>
      <w:r>
        <w:rPr>
          <w:highlight w:val="none"/>
        </w:rPr>
        <w:t xml:space="preserve">This Technical </w:t>
      </w:r>
      <w:bookmarkStart w:id="17" w:name="spectype3"/>
      <w:r>
        <w:rPr>
          <w:highlight w:val="none"/>
        </w:rPr>
        <w:t>Report</w:t>
      </w:r>
      <w:bookmarkEnd w:id="17"/>
      <w:r>
        <w:rPr>
          <w:highlight w:val="none"/>
        </w:rPr>
        <w:t xml:space="preserve"> 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rPr>
          <w:highlight w:val="none"/>
        </w:rPr>
      </w:pPr>
      <w:r>
        <w:rPr>
          <w:highlight w:val="none"/>
        </w:rPr>
        <w:t>Version x.y.z</w:t>
      </w:r>
    </w:p>
    <w:p>
      <w:pPr>
        <w:pStyle w:val="111"/>
        <w:rPr>
          <w:highlight w:val="none"/>
        </w:rPr>
      </w:pPr>
      <w:r>
        <w:rPr>
          <w:highlight w:val="none"/>
        </w:rPr>
        <w:t>where:</w:t>
      </w:r>
    </w:p>
    <w:p>
      <w:pPr>
        <w:pStyle w:val="122"/>
        <w:rPr>
          <w:highlight w:val="none"/>
        </w:rPr>
      </w:pPr>
      <w:r>
        <w:rPr>
          <w:highlight w:val="none"/>
        </w:rPr>
        <w:t>x</w:t>
      </w:r>
      <w:r>
        <w:rPr>
          <w:highlight w:val="none"/>
        </w:rPr>
        <w:tab/>
      </w:r>
      <w:r>
        <w:rPr>
          <w:highlight w:val="none"/>
        </w:rPr>
        <w:t>the first digit:</w:t>
      </w:r>
    </w:p>
    <w:p>
      <w:pPr>
        <w:pStyle w:val="123"/>
        <w:rPr>
          <w:highlight w:val="none"/>
        </w:rPr>
      </w:pPr>
      <w:r>
        <w:rPr>
          <w:highlight w:val="none"/>
        </w:rPr>
        <w:t>1</w:t>
      </w:r>
      <w:r>
        <w:rPr>
          <w:highlight w:val="none"/>
        </w:rPr>
        <w:tab/>
      </w:r>
      <w:r>
        <w:rPr>
          <w:highlight w:val="none"/>
        </w:rPr>
        <w:t>presented to TSG for information;</w:t>
      </w:r>
    </w:p>
    <w:p>
      <w:pPr>
        <w:pStyle w:val="123"/>
        <w:rPr>
          <w:highlight w:val="none"/>
        </w:rPr>
      </w:pPr>
      <w:r>
        <w:rPr>
          <w:highlight w:val="none"/>
        </w:rPr>
        <w:t>2</w:t>
      </w:r>
      <w:r>
        <w:rPr>
          <w:highlight w:val="none"/>
        </w:rPr>
        <w:tab/>
      </w:r>
      <w:r>
        <w:rPr>
          <w:highlight w:val="none"/>
        </w:rPr>
        <w:t>presented to TSG for approval;</w:t>
      </w:r>
    </w:p>
    <w:p>
      <w:pPr>
        <w:pStyle w:val="123"/>
        <w:rPr>
          <w:highlight w:val="none"/>
        </w:rPr>
      </w:pPr>
      <w:r>
        <w:rPr>
          <w:highlight w:val="none"/>
        </w:rPr>
        <w:t>3</w:t>
      </w:r>
      <w:r>
        <w:rPr>
          <w:highlight w:val="none"/>
        </w:rPr>
        <w:tab/>
      </w:r>
      <w:r>
        <w:rPr>
          <w:highlight w:val="none"/>
        </w:rPr>
        <w:t>or greater indicates TSG approved document under change control.</w:t>
      </w:r>
    </w:p>
    <w:p>
      <w:pPr>
        <w:pStyle w:val="122"/>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22"/>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107"/>
        <w:rPr>
          <w:highlight w:val="none"/>
        </w:rPr>
      </w:pPr>
      <w:r>
        <w:rPr>
          <w:b/>
          <w:highlight w:val="none"/>
        </w:rPr>
        <w:t>shall</w:t>
      </w:r>
      <w:r>
        <w:rPr>
          <w:highlight w:val="none"/>
        </w:rPr>
        <w:tab/>
      </w:r>
      <w:r>
        <w:rPr>
          <w:highlight w:val="none"/>
        </w:rPr>
        <w:t>indicates a mandatory requirement to do something</w:t>
      </w:r>
    </w:p>
    <w:p>
      <w:pPr>
        <w:pStyle w:val="107"/>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rPr>
          <w:highlight w:val="none"/>
        </w:rPr>
      </w:pPr>
      <w:r>
        <w:rPr>
          <w:b/>
          <w:highlight w:val="none"/>
        </w:rPr>
        <w:t>should</w:t>
      </w:r>
      <w:r>
        <w:rPr>
          <w:highlight w:val="none"/>
        </w:rPr>
        <w:tab/>
      </w:r>
      <w:r>
        <w:rPr>
          <w:highlight w:val="none"/>
        </w:rPr>
        <w:t>indicates a recommendation to do something</w:t>
      </w:r>
    </w:p>
    <w:p>
      <w:pPr>
        <w:pStyle w:val="107"/>
        <w:rPr>
          <w:highlight w:val="none"/>
        </w:rPr>
      </w:pPr>
      <w:r>
        <w:rPr>
          <w:b/>
          <w:highlight w:val="none"/>
        </w:rPr>
        <w:t>should not</w:t>
      </w:r>
      <w:r>
        <w:rPr>
          <w:highlight w:val="none"/>
        </w:rPr>
        <w:tab/>
      </w:r>
      <w:r>
        <w:rPr>
          <w:highlight w:val="none"/>
        </w:rPr>
        <w:t>indicates a recommendation not to do something</w:t>
      </w:r>
    </w:p>
    <w:p>
      <w:pPr>
        <w:pStyle w:val="107"/>
        <w:rPr>
          <w:highlight w:val="none"/>
        </w:rPr>
      </w:pPr>
      <w:r>
        <w:rPr>
          <w:b/>
          <w:highlight w:val="none"/>
        </w:rPr>
        <w:t>may</w:t>
      </w:r>
      <w:r>
        <w:rPr>
          <w:highlight w:val="none"/>
        </w:rPr>
        <w:tab/>
      </w:r>
      <w:r>
        <w:rPr>
          <w:highlight w:val="none"/>
        </w:rPr>
        <w:t>indicates permission to do something</w:t>
      </w:r>
    </w:p>
    <w:p>
      <w:pPr>
        <w:pStyle w:val="107"/>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07"/>
        <w:rPr>
          <w:highlight w:val="none"/>
        </w:rPr>
      </w:pPr>
      <w:r>
        <w:rPr>
          <w:b/>
          <w:highlight w:val="none"/>
        </w:rPr>
        <w:t>can</w:t>
      </w:r>
      <w:r>
        <w:rPr>
          <w:highlight w:val="none"/>
        </w:rPr>
        <w:tab/>
      </w:r>
      <w:r>
        <w:rPr>
          <w:highlight w:val="none"/>
        </w:rPr>
        <w:t>indicates that something is possible</w:t>
      </w:r>
    </w:p>
    <w:p>
      <w:pPr>
        <w:pStyle w:val="107"/>
        <w:rPr>
          <w:highlight w:val="none"/>
        </w:rPr>
      </w:pPr>
      <w:r>
        <w:rPr>
          <w:b/>
          <w:highlight w:val="none"/>
        </w:rPr>
        <w:t>cannot</w:t>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107"/>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pPr>
        <w:pStyle w:val="107"/>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07"/>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07"/>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107"/>
        <w:rPr>
          <w:highlight w:val="none"/>
        </w:rPr>
      </w:pPr>
      <w:r>
        <w:rPr>
          <w:b/>
          <w:highlight w:val="none"/>
        </w:rPr>
        <w:t>is</w:t>
      </w:r>
      <w:r>
        <w:rPr>
          <w:highlight w:val="none"/>
        </w:rPr>
        <w:tab/>
      </w:r>
      <w:r>
        <w:rPr>
          <w:highlight w:val="none"/>
        </w:rPr>
        <w:t>(or any other verb in the indicative mood) indicates a statement of fact</w:t>
      </w:r>
    </w:p>
    <w:p>
      <w:pPr>
        <w:pStyle w:val="107"/>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3"/>
        <w:rPr>
          <w:highlight w:val="none"/>
        </w:rPr>
      </w:pPr>
      <w:bookmarkStart w:id="18" w:name="introduction"/>
      <w:bookmarkEnd w:id="18"/>
      <w:r>
        <w:rPr>
          <w:highlight w:val="none"/>
        </w:rPr>
        <w:br w:type="page"/>
      </w:r>
      <w:bookmarkStart w:id="19" w:name="scope"/>
      <w:bookmarkEnd w:id="19"/>
      <w:bookmarkStart w:id="20" w:name="_Toc129708868"/>
      <w:bookmarkStart w:id="21" w:name="_Toc12610"/>
      <w:r>
        <w:rPr>
          <w:highlight w:val="none"/>
        </w:rPr>
        <w:t>1</w:t>
      </w:r>
      <w:r>
        <w:rPr>
          <w:highlight w:val="none"/>
        </w:rPr>
        <w:tab/>
      </w:r>
      <w:r>
        <w:rPr>
          <w:highlight w:val="none"/>
        </w:rPr>
        <w:t>Scope</w:t>
      </w:r>
      <w:bookmarkEnd w:id="20"/>
      <w:bookmarkEnd w:id="21"/>
    </w:p>
    <w:p>
      <w:pPr>
        <w:rPr>
          <w:rFonts w:hint="eastAsia"/>
          <w:highlight w:val="none"/>
          <w:lang w:val="en-US" w:eastAsia="zh-CN"/>
        </w:rPr>
      </w:pPr>
      <w:r>
        <w:rPr>
          <w:highlight w:val="none"/>
        </w:rPr>
        <w:t>The present document</w:t>
      </w:r>
      <w:r>
        <w:rPr>
          <w:rFonts w:hint="eastAsia"/>
          <w:highlight w:val="none"/>
          <w:lang w:val="en-US" w:eastAsia="zh-CN"/>
        </w:rPr>
        <w:t xml:space="preserve"> </w:t>
      </w:r>
      <w:r>
        <w:rPr>
          <w:highlight w:val="none"/>
        </w:rPr>
        <w:t xml:space="preserve">is the Technical Report for the Work Item on </w:t>
      </w:r>
      <w:r>
        <w:rPr>
          <w:highlight w:val="none"/>
          <w:lang w:eastAsia="zh-CN"/>
        </w:rPr>
        <w:t>NR base station (BS) RF requirement evolution for FR1 and testing</w:t>
      </w:r>
      <w:r>
        <w:rPr>
          <w:rFonts w:hint="eastAsia"/>
          <w:highlight w:val="none"/>
          <w:lang w:val="en-US" w:eastAsia="zh-CN"/>
        </w:rPr>
        <w:t>,</w:t>
      </w:r>
      <w:r>
        <w:rPr>
          <w:highlight w:val="none"/>
          <w:lang w:eastAsia="zh-CN"/>
        </w:rPr>
        <w:t xml:space="preserve"> phase 2</w:t>
      </w:r>
      <w:r>
        <w:rPr>
          <w:rFonts w:hint="eastAsia"/>
          <w:highlight w:val="none"/>
          <w:lang w:val="en-US" w:eastAsia="zh-CN"/>
        </w:rPr>
        <w:t>.</w:t>
      </w:r>
    </w:p>
    <w:p>
      <w:pPr>
        <w:rPr>
          <w:rFonts w:hint="default"/>
          <w:i/>
          <w:iCs/>
          <w:color w:val="FF0000"/>
          <w:highlight w:val="none"/>
          <w:lang w:val="en-US" w:eastAsia="zh-CN"/>
        </w:rPr>
      </w:pPr>
      <w:r>
        <w:rPr>
          <w:rFonts w:hint="eastAsia"/>
          <w:i/>
          <w:iCs/>
          <w:color w:val="FF0000"/>
          <w:highlight w:val="none"/>
          <w:lang w:val="en-US" w:eastAsia="zh-CN"/>
        </w:rPr>
        <w:t>&lt;Texts to be added&gt;</w:t>
      </w:r>
    </w:p>
    <w:p>
      <w:pPr>
        <w:pStyle w:val="3"/>
        <w:rPr>
          <w:highlight w:val="none"/>
        </w:rPr>
      </w:pPr>
      <w:bookmarkStart w:id="22" w:name="references"/>
      <w:bookmarkEnd w:id="22"/>
      <w:bookmarkStart w:id="23" w:name="_Toc129708869"/>
      <w:bookmarkStart w:id="24" w:name="_Toc7744"/>
      <w:r>
        <w:rPr>
          <w:highlight w:val="none"/>
        </w:rPr>
        <w:t>2</w:t>
      </w:r>
      <w:r>
        <w:rPr>
          <w:highlight w:val="none"/>
        </w:rPr>
        <w:tab/>
      </w:r>
      <w:r>
        <w:rPr>
          <w:highlight w:val="none"/>
        </w:rPr>
        <w:t>References</w:t>
      </w:r>
      <w:bookmarkEnd w:id="23"/>
      <w:bookmarkEnd w:id="24"/>
    </w:p>
    <w:p>
      <w:pPr>
        <w:rPr>
          <w:highlight w:val="none"/>
        </w:rPr>
      </w:pPr>
      <w:r>
        <w:rPr>
          <w:highlight w:val="none"/>
        </w:rPr>
        <w:t>The following documents contain provisions which, through reference in this text, constitute provisions of the present document.</w:t>
      </w:r>
    </w:p>
    <w:p>
      <w:pPr>
        <w:pStyle w:val="111"/>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11"/>
        <w:rPr>
          <w:highlight w:val="none"/>
        </w:rPr>
      </w:pPr>
      <w:r>
        <w:rPr>
          <w:highlight w:val="none"/>
        </w:rPr>
        <w:t>-</w:t>
      </w:r>
      <w:r>
        <w:rPr>
          <w:highlight w:val="none"/>
        </w:rPr>
        <w:tab/>
      </w:r>
      <w:r>
        <w:rPr>
          <w:highlight w:val="none"/>
        </w:rPr>
        <w:t>For a specific reference, subsequent revisions do not apply.</w:t>
      </w:r>
    </w:p>
    <w:p>
      <w:pPr>
        <w:pStyle w:val="111"/>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107"/>
        <w:rPr>
          <w:rFonts w:hint="default" w:eastAsia="宋体"/>
          <w:highlight w:val="none"/>
          <w:lang w:val="en-US" w:eastAsia="zh-CN"/>
        </w:rPr>
      </w:pPr>
      <w:r>
        <w:rPr>
          <w:highlight w:val="none"/>
        </w:rPr>
        <w:t>[1]</w:t>
      </w:r>
      <w:r>
        <w:rPr>
          <w:highlight w:val="none"/>
        </w:rPr>
        <w:tab/>
      </w:r>
      <w:r>
        <w:rPr>
          <w:highlight w:val="none"/>
        </w:rPr>
        <w:t>3GPP TR 21.905: "Vocabulary for 3GPP Specifications".</w:t>
      </w:r>
    </w:p>
    <w:p>
      <w:pPr>
        <w:pStyle w:val="107"/>
        <w:rPr>
          <w:highlight w:val="none"/>
        </w:rPr>
      </w:pPr>
      <w:r>
        <w:rPr>
          <w:highlight w:val="none"/>
        </w:rPr>
        <w:t>…</w:t>
      </w:r>
    </w:p>
    <w:p>
      <w:pPr>
        <w:pStyle w:val="107"/>
        <w:rPr>
          <w:highlight w:val="none"/>
        </w:rPr>
      </w:pPr>
      <w:r>
        <w:rPr>
          <w:highlight w:val="none"/>
        </w:rPr>
        <w:t>[x]</w:t>
      </w:r>
      <w:r>
        <w:rPr>
          <w:highlight w:val="none"/>
        </w:rPr>
        <w:tab/>
      </w:r>
      <w:r>
        <w:rPr>
          <w:highlight w:val="none"/>
        </w:rPr>
        <w:t>&lt;doctype&gt; &lt;#&gt;[ ([up to and including]{yyyy[-mm]|V&lt;a[.b[.c]]&gt;}[onwards])]: "&lt;Title&gt;".</w:t>
      </w:r>
    </w:p>
    <w:p>
      <w:pPr>
        <w:pStyle w:val="3"/>
        <w:rPr>
          <w:highlight w:val="none"/>
        </w:rPr>
      </w:pPr>
      <w:bookmarkStart w:id="25" w:name="definitions"/>
      <w:bookmarkEnd w:id="25"/>
      <w:bookmarkStart w:id="26" w:name="_Toc129708870"/>
      <w:bookmarkStart w:id="27" w:name="_Toc16521"/>
      <w:r>
        <w:rPr>
          <w:highlight w:val="none"/>
        </w:rPr>
        <w:t>3</w:t>
      </w:r>
      <w:r>
        <w:rPr>
          <w:highlight w:val="none"/>
        </w:rPr>
        <w:tab/>
      </w:r>
      <w:r>
        <w:rPr>
          <w:highlight w:val="none"/>
        </w:rPr>
        <w:t>Definitions of terms, symbols and abbreviations</w:t>
      </w:r>
      <w:bookmarkEnd w:id="26"/>
      <w:bookmarkEnd w:id="27"/>
    </w:p>
    <w:p>
      <w:pPr>
        <w:pStyle w:val="4"/>
        <w:rPr>
          <w:highlight w:val="none"/>
        </w:rPr>
      </w:pPr>
      <w:bookmarkStart w:id="28" w:name="_Toc129708871"/>
      <w:bookmarkStart w:id="29" w:name="_Toc32467"/>
      <w:r>
        <w:rPr>
          <w:highlight w:val="none"/>
        </w:rPr>
        <w:t>3.1</w:t>
      </w:r>
      <w:r>
        <w:rPr>
          <w:highlight w:val="none"/>
        </w:rPr>
        <w:tab/>
      </w:r>
      <w:r>
        <w:rPr>
          <w:highlight w:val="none"/>
        </w:rPr>
        <w:t>Terms</w:t>
      </w:r>
      <w:bookmarkEnd w:id="28"/>
      <w:bookmarkEnd w:id="29"/>
    </w:p>
    <w:p>
      <w:pPr>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pPr>
        <w:rPr>
          <w:highlight w:val="none"/>
        </w:rPr>
      </w:pPr>
      <w:r>
        <w:rPr>
          <w:b/>
          <w:highlight w:val="none"/>
        </w:rPr>
        <w:t>example:</w:t>
      </w:r>
      <w:r>
        <w:rPr>
          <w:highlight w:val="none"/>
        </w:rPr>
        <w:t xml:space="preserve"> text used to clarify abstract rules by applying them literally.</w:t>
      </w:r>
    </w:p>
    <w:p>
      <w:pPr>
        <w:pStyle w:val="4"/>
        <w:rPr>
          <w:highlight w:val="none"/>
        </w:rPr>
      </w:pPr>
      <w:bookmarkStart w:id="30" w:name="_Toc129708872"/>
      <w:bookmarkStart w:id="31" w:name="_Toc29108"/>
      <w:r>
        <w:rPr>
          <w:highlight w:val="none"/>
        </w:rPr>
        <w:t>3.2</w:t>
      </w:r>
      <w:r>
        <w:rPr>
          <w:highlight w:val="none"/>
        </w:rPr>
        <w:tab/>
      </w:r>
      <w:r>
        <w:rPr>
          <w:highlight w:val="none"/>
        </w:rPr>
        <w:t>Symbols</w:t>
      </w:r>
      <w:bookmarkEnd w:id="30"/>
      <w:bookmarkEnd w:id="31"/>
    </w:p>
    <w:p>
      <w:pPr>
        <w:keepNext/>
        <w:rPr>
          <w:highlight w:val="none"/>
        </w:rPr>
      </w:pPr>
      <w:r>
        <w:rPr>
          <w:highlight w:val="none"/>
        </w:rPr>
        <w:t>For the purposes of the present document, the following symbols apply:</w:t>
      </w:r>
    </w:p>
    <w:p>
      <w:pPr>
        <w:pStyle w:val="110"/>
        <w:rPr>
          <w:color w:val="auto"/>
        </w:rPr>
      </w:pPr>
      <w:r>
        <w:rPr>
          <w:color w:val="auto"/>
        </w:rPr>
        <w:t>&lt;symbol&gt;</w:t>
      </w:r>
      <w:r>
        <w:rPr>
          <w:color w:val="auto"/>
        </w:rPr>
        <w:tab/>
      </w:r>
      <w:r>
        <w:rPr>
          <w:color w:val="auto"/>
        </w:rPr>
        <w:t>&lt;Explanation&gt;</w:t>
      </w:r>
    </w:p>
    <w:p>
      <w:pPr>
        <w:pStyle w:val="110"/>
        <w:rPr>
          <w:highlight w:val="none"/>
        </w:rPr>
      </w:pPr>
    </w:p>
    <w:p>
      <w:pPr>
        <w:pStyle w:val="4"/>
        <w:rPr>
          <w:highlight w:val="none"/>
        </w:rPr>
      </w:pPr>
      <w:bookmarkStart w:id="32" w:name="_Toc129708873"/>
      <w:bookmarkStart w:id="33" w:name="_Toc30788"/>
      <w:r>
        <w:rPr>
          <w:highlight w:val="none"/>
        </w:rPr>
        <w:t>3.3</w:t>
      </w:r>
      <w:r>
        <w:rPr>
          <w:highlight w:val="none"/>
        </w:rPr>
        <w:tab/>
      </w:r>
      <w:r>
        <w:rPr>
          <w:highlight w:val="none"/>
        </w:rPr>
        <w:t>Abbreviations</w:t>
      </w:r>
      <w:bookmarkEnd w:id="32"/>
      <w:bookmarkEnd w:id="33"/>
    </w:p>
    <w:p>
      <w:pPr>
        <w:keepNext/>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110"/>
        <w:rPr>
          <w:rFonts w:eastAsia="等线"/>
          <w:highlight w:val="none"/>
        </w:rPr>
      </w:pPr>
      <w:r>
        <w:rPr>
          <w:rFonts w:eastAsia="等线"/>
          <w:highlight w:val="none"/>
        </w:rPr>
        <w:t>SBFD</w:t>
      </w:r>
      <w:r>
        <w:rPr>
          <w:rFonts w:eastAsia="等线"/>
          <w:highlight w:val="none"/>
        </w:rPr>
        <w:tab/>
      </w:r>
      <w:r>
        <w:rPr>
          <w:rFonts w:eastAsia="等线"/>
          <w:highlight w:val="none"/>
        </w:rPr>
        <w:t>Subband non-overlapping Full Duplex</w:t>
      </w:r>
    </w:p>
    <w:p>
      <w:pPr>
        <w:pStyle w:val="110"/>
        <w:rPr>
          <w:highlight w:val="none"/>
        </w:rPr>
      </w:pPr>
    </w:p>
    <w:p>
      <w:pPr>
        <w:pStyle w:val="110"/>
        <w:rPr>
          <w:highlight w:val="none"/>
        </w:rPr>
      </w:pPr>
    </w:p>
    <w:p>
      <w:pPr>
        <w:pStyle w:val="3"/>
        <w:rPr>
          <w:highlight w:val="none"/>
        </w:rPr>
      </w:pPr>
      <w:bookmarkStart w:id="34" w:name="clause4"/>
      <w:bookmarkEnd w:id="34"/>
      <w:bookmarkStart w:id="35" w:name="_Toc129708874"/>
      <w:bookmarkStart w:id="36" w:name="_Toc19885"/>
      <w:r>
        <w:rPr>
          <w:highlight w:val="none"/>
        </w:rPr>
        <w:t>4</w:t>
      </w:r>
      <w:r>
        <w:rPr>
          <w:highlight w:val="none"/>
        </w:rPr>
        <w:tab/>
      </w:r>
      <w:r>
        <w:rPr>
          <w:rFonts w:hint="eastAsia" w:eastAsia="宋体"/>
          <w:highlight w:val="none"/>
          <w:lang w:val="en-US" w:eastAsia="zh-CN"/>
        </w:rPr>
        <w:t>Introduce</w:t>
      </w:r>
      <w:bookmarkEnd w:id="35"/>
      <w:bookmarkEnd w:id="36"/>
    </w:p>
    <w:p>
      <w:pPr>
        <w:rPr>
          <w:iCs/>
          <w:highlight w:val="none"/>
        </w:rPr>
      </w:pPr>
      <w:r>
        <w:rPr>
          <w:iCs/>
          <w:highlight w:val="none"/>
        </w:rPr>
        <w:t>SBFD is an</w:t>
      </w:r>
      <w:r>
        <w:rPr>
          <w:rFonts w:hint="eastAsia" w:eastAsia="宋体"/>
          <w:iCs/>
          <w:highlight w:val="none"/>
          <w:lang w:val="en-US" w:eastAsia="zh-CN"/>
        </w:rPr>
        <w:t xml:space="preserve"> </w:t>
      </w:r>
      <w:r>
        <w:rPr>
          <w:iCs/>
          <w:highlight w:val="none"/>
        </w:rPr>
        <w:t>evolution technique of TDD in the 5G-A. In Rel-19 TDD BS to SBFD BS co-existence study was conducted. And it was agreed that RAN4 do not introduce the specific requirements for SBFD BS to SBFD BS co-existence for FR1 WA or MR BS in Rel-19 and SBFD BS to SBFD BS co-existence case can be considered for Rel-20.</w:t>
      </w:r>
    </w:p>
    <w:p>
      <w:pPr>
        <w:rPr>
          <w:iCs/>
          <w:highlight w:val="none"/>
        </w:rPr>
      </w:pPr>
      <w:r>
        <w:rPr>
          <w:iCs/>
          <w:highlight w:val="none"/>
        </w:rPr>
        <w:t>Compared to TDD BS to SBFD BS co-existence case, ACIR in SBFD BS to SBFD BS co-existence case could be improved and better co-existence performance might be achieved, because of the nature of SBFD design where the SBFD downlink of operator B can be adopted as guard band for filter implementation to protect the SBFD uplink of adjacent operator A.</w:t>
      </w:r>
    </w:p>
    <w:p>
      <w:pPr>
        <w:rPr>
          <w:iCs/>
          <w:highlight w:val="none"/>
        </w:rPr>
      </w:pPr>
      <w:r>
        <w:rPr>
          <w:rFonts w:hint="eastAsia" w:eastAsia="宋体"/>
          <w:iCs/>
          <w:highlight w:val="none"/>
          <w:lang w:val="en-US" w:eastAsia="zh-CN"/>
        </w:rPr>
        <w:t xml:space="preserve">This TR is </w:t>
      </w:r>
      <w:r>
        <w:rPr>
          <w:iCs/>
          <w:highlight w:val="none"/>
        </w:rPr>
        <w:t>to specify BS TX and RX RF requirement for SBFD-capable BS for the scenario of SBFD BS to SBFD BS adjacent channel coexistence.</w:t>
      </w:r>
    </w:p>
    <w:p>
      <w:pPr>
        <w:pStyle w:val="3"/>
        <w:bidi w:val="0"/>
        <w:rPr>
          <w:rFonts w:hint="default"/>
          <w:highlight w:val="none"/>
          <w:lang w:val="en-US" w:eastAsia="zh-CN"/>
        </w:rPr>
      </w:pPr>
      <w:bookmarkStart w:id="37" w:name="_Toc15893"/>
      <w:r>
        <w:rPr>
          <w:rFonts w:hint="eastAsia"/>
          <w:highlight w:val="none"/>
          <w:lang w:val="en-US" w:eastAsia="zh-CN"/>
        </w:rPr>
        <w:t>5</w:t>
      </w:r>
      <w:r>
        <w:rPr>
          <w:rFonts w:hint="eastAsia"/>
          <w:highlight w:val="none"/>
          <w:lang w:val="en-US" w:eastAsia="zh-CN"/>
        </w:rPr>
        <w:tab/>
      </w:r>
      <w:r>
        <w:rPr>
          <w:rFonts w:hint="eastAsia"/>
          <w:highlight w:val="none"/>
          <w:lang w:val="en-US" w:eastAsia="zh-CN"/>
        </w:rPr>
        <w:t>Objectives</w:t>
      </w:r>
      <w:bookmarkEnd w:id="37"/>
    </w:p>
    <w:p>
      <w:pPr>
        <w:pStyle w:val="154"/>
        <w:numPr>
          <w:ilvl w:val="0"/>
          <w:numId w:val="0"/>
        </w:numPr>
        <w:spacing w:after="0"/>
        <w:ind w:leftChars="0"/>
        <w:rPr>
          <w:rFonts w:hint="default"/>
          <w:color w:val="000000" w:themeColor="text1"/>
          <w:highlight w:val="none"/>
          <w:lang w:val="en-US" w:eastAsia="zh-CN"/>
          <w14:textFill>
            <w14:solidFill>
              <w14:schemeClr w14:val="tx1"/>
            </w14:solidFill>
          </w14:textFill>
        </w:rPr>
      </w:pPr>
      <w:r>
        <w:rPr>
          <w:rFonts w:hint="eastAsia" w:eastAsia="宋体"/>
          <w:iCs/>
          <w:highlight w:val="none"/>
          <w:lang w:val="en-US" w:eastAsia="zh-CN"/>
        </w:rPr>
        <w:t xml:space="preserve">The objective for </w:t>
      </w:r>
      <w:r>
        <w:rPr>
          <w:color w:val="000000" w:themeColor="text1"/>
          <w:highlight w:val="none"/>
          <w:lang w:eastAsia="zh-CN"/>
          <w14:textFill>
            <w14:solidFill>
              <w14:schemeClr w14:val="tx1"/>
            </w14:solidFill>
          </w14:textFill>
        </w:rPr>
        <w:t>SBFD BS to SBFD BS adjacent channel coexistence</w:t>
      </w:r>
      <w:r>
        <w:rPr>
          <w:rFonts w:hint="eastAsia"/>
          <w:color w:val="000000" w:themeColor="text1"/>
          <w:highlight w:val="none"/>
          <w:lang w:val="en-US" w:eastAsia="zh-CN"/>
          <w14:textFill>
            <w14:solidFill>
              <w14:schemeClr w14:val="tx1"/>
            </w14:solidFill>
          </w14:textFill>
        </w:rPr>
        <w:t xml:space="preserve"> are:</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FR1 WA. </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Consider both scenarios including SBFD capable BS being co-located and non-collocated.</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bands: n104, n79, n41. </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Specify necessary (and if feasible) BS TX and RX RF requirement for SBFD-capable BS for the scenarios of SBFD BS to SBFD BS adjacent channel coexistence. The BS RF requirements include</w:t>
      </w:r>
    </w:p>
    <w:p>
      <w:pPr>
        <w:pStyle w:val="154"/>
        <w:numPr>
          <w:ilvl w:val="2"/>
          <w:numId w:val="11"/>
        </w:numPr>
        <w:spacing w:after="0"/>
        <w:ind w:left="1418"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TX unwanted emission</w:t>
      </w:r>
    </w:p>
    <w:p>
      <w:pPr>
        <w:pStyle w:val="154"/>
        <w:numPr>
          <w:ilvl w:val="2"/>
          <w:numId w:val="11"/>
        </w:numPr>
        <w:spacing w:after="0"/>
        <w:ind w:left="1418"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RX in-band blocking</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1: whether to comply with requirements is declared by BS.</w:t>
      </w:r>
    </w:p>
    <w:p>
      <w:pPr>
        <w:pStyle w:val="154"/>
        <w:numPr>
          <w:ilvl w:val="1"/>
          <w:numId w:val="11"/>
        </w:numPr>
        <w:ind w:left="998" w:hanging="442"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2: The existing TDD requirements apply for non-SBFD BSs</w:t>
      </w:r>
    </w:p>
    <w:p>
      <w:pPr>
        <w:pStyle w:val="3"/>
        <w:rPr>
          <w:rFonts w:hint="default"/>
          <w:highlight w:val="none"/>
          <w:lang w:val="en-US"/>
        </w:rPr>
      </w:pPr>
      <w:bookmarkStart w:id="38" w:name="_Toc22312"/>
      <w:r>
        <w:rPr>
          <w:rFonts w:hint="eastAsia"/>
          <w:highlight w:val="none"/>
          <w:lang w:val="en-US" w:eastAsia="zh-CN"/>
        </w:rPr>
        <w:t>6</w:t>
      </w:r>
      <w:r>
        <w:rPr>
          <w:rFonts w:hint="eastAsia"/>
          <w:highlight w:val="none"/>
          <w:lang w:val="en-US" w:eastAsia="zh-CN"/>
        </w:rPr>
        <w:tab/>
      </w:r>
      <w:r>
        <w:rPr>
          <w:rFonts w:hint="eastAsia"/>
          <w:highlight w:val="none"/>
          <w:lang w:val="en-US" w:eastAsia="zh-CN"/>
        </w:rPr>
        <w:t>SBFD BS to SBFD BS adjacent channel co-existence</w:t>
      </w:r>
      <w:bookmarkEnd w:id="38"/>
    </w:p>
    <w:p>
      <w:pPr>
        <w:pStyle w:val="4"/>
        <w:rPr>
          <w:rFonts w:hint="default" w:ascii="Arial" w:hAnsi="Arial" w:eastAsia="宋体"/>
          <w:highlight w:val="none"/>
          <w:lang w:val="en-US" w:eastAsia="zh-CN"/>
        </w:rPr>
      </w:pPr>
      <w:bookmarkStart w:id="39" w:name="_Toc129708875"/>
      <w:bookmarkStart w:id="40" w:name="_Toc22652"/>
      <w:r>
        <w:rPr>
          <w:rFonts w:hint="eastAsia" w:ascii="Arial" w:hAnsi="Arial" w:eastAsia="宋体"/>
          <w:highlight w:val="none"/>
          <w:lang w:val="en-US" w:eastAsia="zh-CN"/>
        </w:rPr>
        <w:t>6.1</w:t>
      </w:r>
      <w:r>
        <w:rPr>
          <w:rFonts w:hint="eastAsia" w:ascii="Arial" w:hAnsi="Arial" w:eastAsia="宋体"/>
          <w:highlight w:val="none"/>
          <w:lang w:val="en-US" w:eastAsia="zh-CN"/>
        </w:rPr>
        <w:tab/>
      </w:r>
      <w:bookmarkEnd w:id="39"/>
      <w:r>
        <w:rPr>
          <w:rFonts w:hint="eastAsia" w:ascii="Arial" w:hAnsi="Arial" w:eastAsia="宋体"/>
          <w:highlight w:val="none"/>
          <w:lang w:val="en-US" w:eastAsia="zh-CN"/>
        </w:rPr>
        <w:t>General</w:t>
      </w:r>
      <w:bookmarkEnd w:id="40"/>
    </w:p>
    <w:p>
      <w:pPr>
        <w:rPr>
          <w:rFonts w:hint="default"/>
          <w:i/>
          <w:iCs/>
          <w:color w:val="FF0000"/>
          <w:highlight w:val="none"/>
          <w:lang w:val="en-US" w:eastAsia="zh-CN"/>
        </w:rPr>
      </w:pPr>
      <w:r>
        <w:rPr>
          <w:rFonts w:hint="eastAsia"/>
          <w:i/>
          <w:iCs/>
          <w:color w:val="FF0000"/>
          <w:highlight w:val="none"/>
          <w:lang w:val="en-US" w:eastAsia="zh-CN"/>
        </w:rPr>
        <w:t>&lt;Texts to be added&gt;</w:t>
      </w:r>
    </w:p>
    <w:p>
      <w:pPr>
        <w:pStyle w:val="107"/>
        <w:rPr>
          <w:highlight w:val="none"/>
        </w:rPr>
      </w:pPr>
    </w:p>
    <w:p>
      <w:pPr>
        <w:pStyle w:val="4"/>
        <w:rPr>
          <w:highlight w:val="none"/>
        </w:rPr>
      </w:pPr>
      <w:bookmarkStart w:id="41" w:name="_Toc129708876"/>
      <w:bookmarkStart w:id="42" w:name="_Toc3212"/>
      <w:r>
        <w:rPr>
          <w:rFonts w:hint="eastAsia" w:eastAsia="宋体"/>
          <w:highlight w:val="none"/>
          <w:lang w:val="en-US" w:eastAsia="zh-CN"/>
        </w:rPr>
        <w:t>6</w:t>
      </w:r>
      <w:r>
        <w:rPr>
          <w:highlight w:val="none"/>
        </w:rPr>
        <w:t>.2</w:t>
      </w:r>
      <w:r>
        <w:rPr>
          <w:highlight w:val="none"/>
        </w:rPr>
        <w:tab/>
      </w:r>
      <w:r>
        <w:rPr>
          <w:rFonts w:eastAsia="等线"/>
          <w:highlight w:val="none"/>
        </w:rPr>
        <w:t xml:space="preserve">Adjacent channel co-existence </w:t>
      </w:r>
      <w:r>
        <w:rPr>
          <w:rFonts w:hint="eastAsia" w:eastAsia="等线"/>
          <w:highlight w:val="none"/>
          <w:lang w:val="en-US" w:eastAsia="zh-CN"/>
        </w:rPr>
        <w:t>analysis</w:t>
      </w:r>
      <w:bookmarkEnd w:id="41"/>
      <w:bookmarkEnd w:id="42"/>
    </w:p>
    <w:p>
      <w:pPr>
        <w:rPr>
          <w:rFonts w:hint="default"/>
          <w:i/>
          <w:iCs/>
          <w:color w:val="FF0000"/>
          <w:highlight w:val="none"/>
          <w:lang w:val="en-US" w:eastAsia="zh-CN"/>
        </w:rPr>
      </w:pPr>
      <w:r>
        <w:rPr>
          <w:rFonts w:hint="eastAsia"/>
          <w:i/>
          <w:iCs/>
          <w:color w:val="FF0000"/>
          <w:highlight w:val="none"/>
          <w:lang w:val="en-US" w:eastAsia="zh-CN"/>
        </w:rPr>
        <w:t>&lt;Editor</w:t>
      </w:r>
      <w:r>
        <w:rPr>
          <w:rFonts w:hint="default"/>
          <w:i/>
          <w:iCs/>
          <w:color w:val="FF0000"/>
          <w:highlight w:val="none"/>
          <w:lang w:val="en-US" w:eastAsia="zh-CN"/>
        </w:rPr>
        <w:t>’</w:t>
      </w:r>
      <w:r>
        <w:rPr>
          <w:rFonts w:hint="eastAsia"/>
          <w:i/>
          <w:iCs/>
          <w:color w:val="FF0000"/>
          <w:highlight w:val="none"/>
          <w:lang w:val="en-US" w:eastAsia="zh-CN"/>
        </w:rPr>
        <w:t xml:space="preserve">s note: It is expected that </w:t>
      </w:r>
      <w:r>
        <w:rPr>
          <w:rFonts w:hint="eastAsia" w:eastAsia="Times New Roman"/>
          <w:i/>
          <w:iCs/>
          <w:color w:val="FF0000"/>
          <w:highlight w:val="none"/>
          <w:lang w:val="en-US" w:eastAsia="zh-CN"/>
        </w:rPr>
        <w:t xml:space="preserve">co-existence </w:t>
      </w:r>
      <w:r>
        <w:rPr>
          <w:rFonts w:hint="eastAsia" w:ascii="Times New Roman" w:hAnsi="Times New Roman" w:eastAsia="Times New Roman" w:cs="Times New Roman"/>
          <w:i/>
          <w:iCs/>
          <w:color w:val="FF0000"/>
          <w:highlight w:val="none"/>
          <w:lang w:val="en-US" w:eastAsia="zh-CN"/>
        </w:rPr>
        <w:t>scenarios/cases, simulation assumption/methodology and etc</w:t>
      </w:r>
      <w:r>
        <w:rPr>
          <w:rFonts w:hint="eastAsia" w:eastAsia="Times New Roman" w:cs="Times New Roman"/>
          <w:i/>
          <w:iCs/>
          <w:color w:val="FF0000"/>
          <w:highlight w:val="none"/>
          <w:lang w:val="en-US" w:eastAsia="zh-CN"/>
        </w:rPr>
        <w:t>.</w:t>
      </w:r>
      <w:r>
        <w:rPr>
          <w:rFonts w:hint="eastAsia" w:cs="Times New Roman"/>
          <w:i/>
          <w:iCs/>
          <w:color w:val="FF0000"/>
          <w:highlight w:val="none"/>
          <w:lang w:val="en-US" w:eastAsia="zh-CN"/>
        </w:rPr>
        <w:t>will be included in this sub-clause</w:t>
      </w:r>
      <w:r>
        <w:rPr>
          <w:rFonts w:hint="eastAsia" w:eastAsia="Times New Roman" w:cs="Times New Roman"/>
          <w:i/>
          <w:iCs/>
          <w:color w:val="FF0000"/>
          <w:highlight w:val="none"/>
          <w:lang w:val="en-US" w:eastAsia="zh-CN"/>
        </w:rPr>
        <w:t xml:space="preserve"> </w:t>
      </w:r>
      <w:r>
        <w:rPr>
          <w:rFonts w:hint="eastAsia"/>
          <w:i/>
          <w:iCs/>
          <w:color w:val="FF0000"/>
          <w:highlight w:val="none"/>
          <w:lang w:val="en-US" w:eastAsia="zh-CN"/>
        </w:rPr>
        <w:t>&gt;</w:t>
      </w:r>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rFonts w:hint="default"/>
          <w:i/>
          <w:iCs/>
          <w:color w:val="FF0000"/>
          <w:highlight w:val="none"/>
          <w:lang w:val="en-US" w:eastAsia="zh-CN"/>
        </w:rPr>
      </w:pPr>
    </w:p>
    <w:p>
      <w:pPr>
        <w:pStyle w:val="4"/>
        <w:bidi w:val="0"/>
        <w:rPr>
          <w:rFonts w:ascii="Arial" w:hAnsi="Arial" w:eastAsia="等线" w:cs="Times New Roman"/>
          <w:sz w:val="32"/>
          <w:highlight w:val="none"/>
          <w:lang w:val="en-GB" w:eastAsia="en-US" w:bidi="ar-SA"/>
        </w:rPr>
      </w:pPr>
      <w:bookmarkStart w:id="43" w:name="_Toc12069"/>
      <w:r>
        <w:rPr>
          <w:rFonts w:hint="eastAsia" w:ascii="Arial" w:hAnsi="Arial" w:eastAsia="等线" w:cs="Times New Roman"/>
          <w:sz w:val="32"/>
          <w:highlight w:val="none"/>
          <w:lang w:val="en-US" w:eastAsia="zh-CN" w:bidi="ar-SA"/>
        </w:rPr>
        <w:t>6</w:t>
      </w:r>
      <w:r>
        <w:rPr>
          <w:rFonts w:ascii="Arial" w:hAnsi="Arial" w:eastAsia="等线" w:cs="Times New Roman"/>
          <w:sz w:val="32"/>
          <w:highlight w:val="none"/>
          <w:lang w:val="en-GB" w:eastAsia="en-US" w:bidi="ar-SA"/>
        </w:rPr>
        <w:t>.</w:t>
      </w:r>
      <w:r>
        <w:rPr>
          <w:rFonts w:hint="eastAsia" w:ascii="Arial" w:hAnsi="Arial" w:eastAsia="等线" w:cs="Times New Roman"/>
          <w:sz w:val="32"/>
          <w:highlight w:val="none"/>
          <w:lang w:val="en-US" w:eastAsia="zh-CN" w:bidi="ar-SA"/>
        </w:rPr>
        <w:t>3</w:t>
      </w:r>
      <w:r>
        <w:rPr>
          <w:rFonts w:ascii="Arial" w:hAnsi="Arial" w:eastAsia="等线" w:cs="Times New Roman"/>
          <w:sz w:val="32"/>
          <w:highlight w:val="none"/>
          <w:lang w:val="en-GB" w:eastAsia="en-US" w:bidi="ar-SA"/>
        </w:rPr>
        <w:tab/>
      </w:r>
      <w:r>
        <w:rPr>
          <w:rFonts w:hint="eastAsia" w:eastAsia="等线"/>
          <w:highlight w:val="none"/>
          <w:lang w:val="en-US"/>
        </w:rPr>
        <w:t>Summary of all simulation results</w:t>
      </w:r>
      <w:bookmarkEnd w:id="43"/>
    </w:p>
    <w:p>
      <w:pPr>
        <w:rPr>
          <w:rFonts w:hint="default"/>
          <w:i/>
          <w:iCs/>
          <w:color w:val="FF0000"/>
          <w:highlight w:val="none"/>
          <w:lang w:val="en-US" w:eastAsia="zh-CN"/>
        </w:rPr>
      </w:pPr>
      <w:r>
        <w:rPr>
          <w:rFonts w:hint="eastAsia"/>
          <w:i/>
          <w:iCs/>
          <w:color w:val="FF0000"/>
          <w:highlight w:val="none"/>
          <w:lang w:val="en-US" w:eastAsia="zh-CN"/>
        </w:rPr>
        <w:t>&lt;Editor</w:t>
      </w:r>
      <w:r>
        <w:rPr>
          <w:rFonts w:hint="default"/>
          <w:i/>
          <w:iCs/>
          <w:color w:val="FF0000"/>
          <w:highlight w:val="none"/>
          <w:lang w:val="en-US" w:eastAsia="zh-CN"/>
        </w:rPr>
        <w:t>’</w:t>
      </w:r>
      <w:r>
        <w:rPr>
          <w:rFonts w:hint="eastAsia"/>
          <w:i/>
          <w:iCs/>
          <w:color w:val="FF0000"/>
          <w:highlight w:val="none"/>
          <w:lang w:val="en-US" w:eastAsia="zh-CN"/>
        </w:rPr>
        <w:t>s note: To capture the all simulation results provided by companies.&gt;</w:t>
      </w:r>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rFonts w:hint="eastAsia"/>
          <w:i/>
          <w:iCs/>
          <w:color w:val="FF0000"/>
          <w:highlight w:val="none"/>
          <w:lang w:val="en-US" w:eastAsia="zh-CN"/>
        </w:rPr>
      </w:pPr>
    </w:p>
    <w:p>
      <w:pPr>
        <w:pStyle w:val="4"/>
        <w:rPr>
          <w:rFonts w:hint="default" w:ascii="Arial" w:hAnsi="Arial" w:eastAsia="宋体"/>
          <w:highlight w:val="none"/>
          <w:lang w:val="en-US" w:eastAsia="zh-CN"/>
        </w:rPr>
      </w:pPr>
      <w:bookmarkStart w:id="44" w:name="_Toc5680"/>
      <w:r>
        <w:rPr>
          <w:rFonts w:hint="eastAsia" w:ascii="Arial" w:hAnsi="Arial" w:eastAsia="宋体"/>
          <w:highlight w:val="none"/>
          <w:lang w:val="en-US" w:eastAsia="zh-CN"/>
        </w:rPr>
        <w:t>6</w:t>
      </w:r>
      <w:r>
        <w:rPr>
          <w:rFonts w:hint="eastAsia" w:ascii="Arial" w:hAnsi="Arial" w:eastAsia="宋体"/>
          <w:highlight w:val="none"/>
          <w:lang w:val="en-GB" w:eastAsia="en-US"/>
        </w:rPr>
        <w:t>.</w:t>
      </w:r>
      <w:r>
        <w:rPr>
          <w:rFonts w:hint="eastAsia" w:ascii="Arial" w:hAnsi="Arial" w:eastAsia="宋体"/>
          <w:highlight w:val="none"/>
          <w:lang w:val="en-US" w:eastAsia="zh-CN"/>
        </w:rPr>
        <w:t>4</w:t>
      </w:r>
      <w:r>
        <w:rPr>
          <w:rFonts w:hint="eastAsia" w:ascii="Arial" w:hAnsi="Arial" w:eastAsia="宋体"/>
          <w:highlight w:val="none"/>
          <w:lang w:val="en-GB" w:eastAsia="en-US"/>
        </w:rPr>
        <w:tab/>
      </w:r>
      <w:r>
        <w:rPr>
          <w:rFonts w:hint="eastAsia" w:ascii="Arial" w:hAnsi="Arial" w:eastAsia="宋体"/>
          <w:highlight w:val="none"/>
          <w:lang w:val="en-US" w:eastAsia="zh-CN"/>
        </w:rPr>
        <w:t>Conclusion</w:t>
      </w:r>
      <w:bookmarkEnd w:id="44"/>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rFonts w:hint="eastAsia"/>
          <w:i/>
          <w:iCs/>
          <w:color w:val="FF0000"/>
          <w:highlight w:val="none"/>
          <w:lang w:val="en-US" w:eastAsia="zh-CN"/>
        </w:rPr>
      </w:pPr>
    </w:p>
    <w:p>
      <w:pPr>
        <w:rPr>
          <w:rFonts w:hint="eastAsia"/>
          <w:i/>
          <w:iCs/>
          <w:color w:val="FF0000"/>
          <w:highlight w:val="none"/>
          <w:lang w:val="en-US" w:eastAsia="zh-CN"/>
        </w:rPr>
      </w:pPr>
    </w:p>
    <w:p>
      <w:pPr>
        <w:pStyle w:val="3"/>
        <w:rPr>
          <w:rFonts w:hint="default"/>
          <w:highlight w:val="none"/>
          <w:lang w:val="en-US"/>
        </w:rPr>
      </w:pPr>
      <w:bookmarkStart w:id="45" w:name="_Toc4864"/>
      <w:r>
        <w:rPr>
          <w:rFonts w:hint="eastAsia"/>
          <w:highlight w:val="none"/>
          <w:lang w:val="en-US" w:eastAsia="zh-CN"/>
        </w:rPr>
        <w:t>7</w:t>
      </w:r>
      <w:r>
        <w:rPr>
          <w:rFonts w:hint="eastAsia"/>
          <w:highlight w:val="none"/>
          <w:lang w:val="en-US" w:eastAsia="zh-CN"/>
        </w:rPr>
        <w:tab/>
      </w:r>
      <w:r>
        <w:rPr>
          <w:rFonts w:hint="eastAsia"/>
          <w:highlight w:val="none"/>
          <w:lang w:val="en-US" w:eastAsia="zh-CN"/>
        </w:rPr>
        <w:t>Impacts on BS Tx requirements</w:t>
      </w:r>
      <w:bookmarkEnd w:id="45"/>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highlight w:val="none"/>
        </w:rPr>
      </w:pPr>
    </w:p>
    <w:p>
      <w:pPr>
        <w:pStyle w:val="3"/>
        <w:rPr>
          <w:rFonts w:hint="default"/>
          <w:highlight w:val="none"/>
          <w:lang w:val="en-US" w:eastAsia="zh-CN"/>
        </w:rPr>
      </w:pPr>
      <w:bookmarkStart w:id="46" w:name="_Toc27499"/>
      <w:r>
        <w:rPr>
          <w:rFonts w:hint="eastAsia"/>
          <w:highlight w:val="none"/>
          <w:lang w:val="en-US" w:eastAsia="zh-CN"/>
        </w:rPr>
        <w:t>8</w:t>
      </w:r>
      <w:r>
        <w:rPr>
          <w:rFonts w:hint="eastAsia"/>
          <w:highlight w:val="none"/>
          <w:lang w:val="en-US" w:eastAsia="zh-CN"/>
        </w:rPr>
        <w:tab/>
      </w:r>
      <w:r>
        <w:rPr>
          <w:rFonts w:hint="eastAsia"/>
          <w:highlight w:val="none"/>
          <w:lang w:val="en-US" w:eastAsia="zh-CN"/>
        </w:rPr>
        <w:t>Impacts on BS Rx requirements</w:t>
      </w:r>
      <w:bookmarkEnd w:id="46"/>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rFonts w:hint="eastAsia"/>
          <w:i/>
          <w:iCs/>
          <w:color w:val="FF0000"/>
          <w:highlight w:val="none"/>
          <w:lang w:val="en-US" w:eastAsia="zh-CN"/>
        </w:rPr>
      </w:pPr>
    </w:p>
    <w:p>
      <w:pPr>
        <w:rPr>
          <w:rFonts w:hint="eastAsia"/>
          <w:lang w:val="en-US" w:eastAsia="zh-CN"/>
        </w:rPr>
      </w:pPr>
    </w:p>
    <w:p>
      <w:pPr>
        <w:rPr>
          <w:rFonts w:hint="default"/>
          <w:lang w:val="en-US"/>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pStyle w:val="11"/>
        <w:rPr>
          <w:highlight w:val="none"/>
        </w:rPr>
      </w:pPr>
      <w:bookmarkStart w:id="47" w:name="startOfAnnexes"/>
      <w:bookmarkEnd w:id="47"/>
      <w:bookmarkStart w:id="48" w:name="_Toc129708886"/>
      <w:bookmarkStart w:id="49" w:name="_Toc1926"/>
      <w:r>
        <w:rPr>
          <w:highlight w:val="none"/>
        </w:rPr>
        <w:t>Annex &lt;A&gt; :</w:t>
      </w:r>
      <w:r>
        <w:rPr>
          <w:highlight w:val="none"/>
        </w:rPr>
        <w:br w:type="textWrapping"/>
      </w:r>
      <w:bookmarkEnd w:id="48"/>
      <w:r>
        <w:rPr>
          <w:rFonts w:hint="eastAsia" w:eastAsia="宋体"/>
          <w:highlight w:val="none"/>
          <w:lang w:val="en-US" w:eastAsia="zh-CN"/>
        </w:rPr>
        <w:t>(Reserved)</w:t>
      </w:r>
      <w:bookmarkEnd w:id="49"/>
      <w:bookmarkStart w:id="50" w:name="_Toc129708890"/>
    </w:p>
    <w:p>
      <w:pPr>
        <w:rPr>
          <w:rFonts w:hint="eastAsia" w:eastAsia="宋体"/>
          <w:highlight w:val="none"/>
          <w:lang w:val="en-US" w:eastAsia="zh-CN"/>
        </w:rPr>
      </w:pPr>
    </w:p>
    <w:p>
      <w:pPr>
        <w:rPr>
          <w:rFonts w:hint="eastAsia" w:eastAsia="宋体"/>
          <w:highlight w:val="none"/>
          <w:lang w:val="en-US" w:eastAsia="zh-CN"/>
        </w:rPr>
      </w:pPr>
    </w:p>
    <w:p>
      <w:pPr>
        <w:rPr>
          <w:rFonts w:hint="eastAsia" w:eastAsia="宋体"/>
          <w:highlight w:val="none"/>
          <w:lang w:val="en-US" w:eastAsia="zh-CN"/>
        </w:rPr>
      </w:pPr>
    </w:p>
    <w:p>
      <w:pPr>
        <w:pStyle w:val="11"/>
        <w:rPr>
          <w:rFonts w:hint="default" w:eastAsia="宋体"/>
          <w:highlight w:val="none"/>
          <w:lang w:val="en-US" w:eastAsia="zh-CN"/>
        </w:rPr>
      </w:pPr>
      <w:bookmarkStart w:id="51" w:name="_Toc19790"/>
      <w:r>
        <w:rPr>
          <w:highlight w:val="none"/>
        </w:rPr>
        <w:t>Annex &lt;</w:t>
      </w:r>
      <w:r>
        <w:rPr>
          <w:rFonts w:hint="eastAsia" w:eastAsia="宋体"/>
          <w:highlight w:val="none"/>
          <w:lang w:val="en-US" w:eastAsia="zh-CN"/>
        </w:rPr>
        <w:t>X</w:t>
      </w:r>
      <w:r>
        <w:rPr>
          <w:highlight w:val="none"/>
        </w:rPr>
        <w:t xml:space="preserve">&gt; </w:t>
      </w:r>
      <w:r>
        <w:rPr>
          <w:highlight w:val="none"/>
        </w:rPr>
        <w:br w:type="textWrapping"/>
      </w:r>
      <w:bookmarkEnd w:id="50"/>
      <w:r>
        <w:rPr>
          <w:rFonts w:hint="eastAsia" w:eastAsia="宋体"/>
          <w:highlight w:val="none"/>
          <w:lang w:val="en-US" w:eastAsia="zh-CN"/>
        </w:rPr>
        <w:t>Change history</w:t>
      </w:r>
      <w:bookmarkEnd w:id="51"/>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53"/>
        <w:gridCol w:w="984"/>
        <w:gridCol w:w="417"/>
        <w:gridCol w:w="426"/>
        <w:gridCol w:w="425"/>
        <w:gridCol w:w="4726"/>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keepNext/>
              <w:keepLines/>
              <w:spacing w:after="0"/>
              <w:jc w:val="center"/>
              <w:rPr>
                <w:rFonts w:ascii="Arial" w:hAnsi="Arial" w:eastAsia="等线"/>
                <w:b/>
                <w:sz w:val="16"/>
                <w:highlight w:val="none"/>
              </w:rPr>
            </w:pPr>
            <w:r>
              <w:rPr>
                <w:rFonts w:ascii="Arial" w:hAnsi="Arial" w:eastAsia="等线"/>
                <w:b/>
                <w:sz w:val="18"/>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Date</w:t>
            </w:r>
          </w:p>
        </w:tc>
        <w:tc>
          <w:tcPr>
            <w:tcW w:w="1153"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Meeting</w:t>
            </w:r>
          </w:p>
        </w:tc>
        <w:tc>
          <w:tcPr>
            <w:tcW w:w="984"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TDoc</w:t>
            </w:r>
          </w:p>
        </w:tc>
        <w:tc>
          <w:tcPr>
            <w:tcW w:w="417"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CR</w:t>
            </w:r>
          </w:p>
        </w:tc>
        <w:tc>
          <w:tcPr>
            <w:tcW w:w="426"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Rev</w:t>
            </w:r>
          </w:p>
        </w:tc>
        <w:tc>
          <w:tcPr>
            <w:tcW w:w="425"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Cat</w:t>
            </w:r>
          </w:p>
        </w:tc>
        <w:tc>
          <w:tcPr>
            <w:tcW w:w="4726"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Subject/Comment</w:t>
            </w:r>
          </w:p>
        </w:tc>
        <w:tc>
          <w:tcPr>
            <w:tcW w:w="708"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default" w:ascii="Arial" w:hAnsi="Arial" w:eastAsia="等线"/>
                <w:sz w:val="16"/>
                <w:szCs w:val="16"/>
                <w:highlight w:val="none"/>
                <w:lang w:val="en-US"/>
              </w:rPr>
            </w:pPr>
            <w:r>
              <w:rPr>
                <w:rFonts w:hint="eastAsia" w:ascii="Arial" w:hAnsi="Arial" w:eastAsia="等线"/>
                <w:sz w:val="16"/>
                <w:szCs w:val="16"/>
                <w:highlight w:val="none"/>
                <w:lang w:eastAsia="zh-CN"/>
              </w:rPr>
              <w:t>2</w:t>
            </w:r>
            <w:r>
              <w:rPr>
                <w:rFonts w:ascii="Arial" w:hAnsi="Arial" w:eastAsia="等线"/>
                <w:sz w:val="16"/>
                <w:szCs w:val="16"/>
                <w:highlight w:val="none"/>
                <w:lang w:eastAsia="zh-CN"/>
              </w:rPr>
              <w:t>02</w:t>
            </w:r>
            <w:r>
              <w:rPr>
                <w:rFonts w:hint="eastAsia" w:ascii="Arial" w:hAnsi="Arial" w:eastAsia="等线"/>
                <w:sz w:val="16"/>
                <w:szCs w:val="16"/>
                <w:highlight w:val="none"/>
                <w:lang w:val="en-US" w:eastAsia="zh-CN"/>
              </w:rPr>
              <w:t>5</w:t>
            </w:r>
            <w:r>
              <w:rPr>
                <w:rFonts w:hint="eastAsia" w:ascii="Arial" w:hAnsi="Arial" w:eastAsia="等线"/>
                <w:sz w:val="16"/>
                <w:szCs w:val="16"/>
                <w:highlight w:val="none"/>
                <w:lang w:eastAsia="zh-CN"/>
              </w:rPr>
              <w:t>-</w:t>
            </w:r>
            <w:r>
              <w:rPr>
                <w:rFonts w:hint="eastAsia" w:ascii="Arial" w:hAnsi="Arial" w:eastAsia="等线"/>
                <w:sz w:val="16"/>
                <w:szCs w:val="16"/>
                <w:highlight w:val="none"/>
                <w:lang w:val="en-US" w:eastAsia="zh-CN"/>
              </w:rPr>
              <w:t>10</w:t>
            </w:r>
          </w:p>
        </w:tc>
        <w:tc>
          <w:tcPr>
            <w:tcW w:w="1153" w:type="dxa"/>
            <w:shd w:val="solid" w:color="FFFFFF" w:fill="auto"/>
          </w:tcPr>
          <w:p>
            <w:pPr>
              <w:keepNext/>
              <w:keepLines/>
              <w:spacing w:after="0"/>
              <w:jc w:val="center"/>
              <w:rPr>
                <w:rFonts w:hint="default" w:ascii="Arial" w:hAnsi="Arial" w:eastAsia="等线"/>
                <w:sz w:val="16"/>
                <w:szCs w:val="16"/>
                <w:highlight w:val="none"/>
                <w:lang w:val="en-US"/>
              </w:rPr>
            </w:pPr>
            <w:r>
              <w:rPr>
                <w:rFonts w:hint="eastAsia" w:ascii="Arial" w:hAnsi="Arial" w:eastAsia="等线"/>
                <w:sz w:val="16"/>
                <w:szCs w:val="16"/>
                <w:highlight w:val="none"/>
                <w:lang w:eastAsia="zh-CN"/>
              </w:rPr>
              <w:t>R</w:t>
            </w:r>
            <w:r>
              <w:rPr>
                <w:rFonts w:ascii="Arial" w:hAnsi="Arial" w:eastAsia="等线"/>
                <w:sz w:val="16"/>
                <w:szCs w:val="16"/>
                <w:highlight w:val="none"/>
                <w:lang w:eastAsia="zh-CN"/>
              </w:rPr>
              <w:t>AN</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w:t>
            </w:r>
            <w:r>
              <w:rPr>
                <w:rFonts w:hint="eastAsia" w:ascii="Arial" w:hAnsi="Arial" w:eastAsia="等线"/>
                <w:sz w:val="16"/>
                <w:szCs w:val="16"/>
                <w:highlight w:val="none"/>
                <w:lang w:val="en-US" w:eastAsia="zh-CN"/>
              </w:rPr>
              <w:t>116bis</w:t>
            </w:r>
          </w:p>
        </w:tc>
        <w:tc>
          <w:tcPr>
            <w:tcW w:w="984" w:type="dxa"/>
            <w:shd w:val="solid" w:color="FFFFFF" w:fill="auto"/>
          </w:tcPr>
          <w:p>
            <w:pPr>
              <w:keepNext/>
              <w:keepLines/>
              <w:spacing w:after="0"/>
              <w:rPr>
                <w:rFonts w:ascii="Arial" w:hAnsi="Arial" w:eastAsia="等线"/>
                <w:sz w:val="16"/>
                <w:szCs w:val="16"/>
                <w:highlight w:val="none"/>
                <w:lang w:eastAsia="zh-CN"/>
              </w:rPr>
            </w:pPr>
            <w:r>
              <w:rPr>
                <w:rFonts w:hint="eastAsia" w:ascii="Arial" w:hAnsi="Arial" w:eastAsia="等线"/>
                <w:sz w:val="16"/>
                <w:szCs w:val="16"/>
                <w:highlight w:val="none"/>
                <w:lang w:eastAsia="zh-CN"/>
              </w:rPr>
              <w:t>R</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-2</w:t>
            </w:r>
            <w:r>
              <w:rPr>
                <w:rFonts w:hint="eastAsia" w:ascii="Arial" w:hAnsi="Arial" w:eastAsia="等线"/>
                <w:sz w:val="16"/>
                <w:szCs w:val="16"/>
                <w:highlight w:val="none"/>
                <w:lang w:val="en-US" w:eastAsia="zh-CN"/>
              </w:rPr>
              <w:t>5xxxxx</w:t>
            </w: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ascii="Arial" w:hAnsi="Arial" w:eastAsia="等线"/>
                <w:sz w:val="16"/>
                <w:szCs w:val="16"/>
                <w:highlight w:val="none"/>
              </w:rPr>
            </w:pPr>
            <w:r>
              <w:rPr>
                <w:rFonts w:hint="eastAsia" w:ascii="Arial" w:hAnsi="Arial" w:eastAsia="等线"/>
                <w:sz w:val="16"/>
                <w:szCs w:val="16"/>
                <w:highlight w:val="none"/>
                <w:lang w:eastAsia="zh-CN"/>
              </w:rPr>
              <w:t>S</w:t>
            </w:r>
            <w:r>
              <w:rPr>
                <w:rFonts w:ascii="Arial" w:hAnsi="Arial" w:eastAsia="等线"/>
                <w:sz w:val="16"/>
                <w:szCs w:val="16"/>
                <w:highlight w:val="none"/>
                <w:lang w:eastAsia="zh-CN"/>
              </w:rPr>
              <w:t>keleton</w:t>
            </w:r>
          </w:p>
        </w:tc>
        <w:tc>
          <w:tcPr>
            <w:tcW w:w="708" w:type="dxa"/>
            <w:shd w:val="solid" w:color="FFFFFF" w:fill="auto"/>
          </w:tcPr>
          <w:p>
            <w:pPr>
              <w:keepNext/>
              <w:keepLines/>
              <w:spacing w:after="0"/>
              <w:jc w:val="center"/>
              <w:rPr>
                <w:rFonts w:ascii="Arial" w:hAnsi="Arial" w:eastAsia="等线"/>
                <w:sz w:val="16"/>
                <w:szCs w:val="16"/>
                <w:highlight w:val="none"/>
              </w:rPr>
            </w:pPr>
            <w:r>
              <w:rPr>
                <w:rFonts w:hint="eastAsia" w:ascii="Arial" w:hAnsi="Arial" w:eastAsia="等线"/>
                <w:sz w:val="16"/>
                <w:szCs w:val="16"/>
                <w:highlight w:val="none"/>
                <w:lang w:eastAsia="zh-CN"/>
              </w:rPr>
              <w:t>0</w:t>
            </w:r>
            <w:r>
              <w:rPr>
                <w:rFonts w:ascii="Arial" w:hAnsi="Arial" w:eastAsia="等线"/>
                <w:sz w:val="16"/>
                <w:szCs w:val="16"/>
                <w:highlight w:val="none"/>
                <w:lang w:eastAsia="zh-CN"/>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bl>
    <w:p>
      <w:pPr>
        <w:rPr>
          <w:highlight w:val="none"/>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ptos">
    <w:altName w:val="Segoe Print"/>
    <w:panose1 w:val="00000000000000000000"/>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38.8xx V0.0.1 (2025-10)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5C5C"/>
    <w:rsid w:val="002675F0"/>
    <w:rsid w:val="002760EE"/>
    <w:rsid w:val="002B6339"/>
    <w:rsid w:val="002E00EE"/>
    <w:rsid w:val="00315B85"/>
    <w:rsid w:val="003172DC"/>
    <w:rsid w:val="00351E6D"/>
    <w:rsid w:val="0035462D"/>
    <w:rsid w:val="00356555"/>
    <w:rsid w:val="003765B8"/>
    <w:rsid w:val="003C3971"/>
    <w:rsid w:val="003E01D1"/>
    <w:rsid w:val="00423334"/>
    <w:rsid w:val="004345EC"/>
    <w:rsid w:val="00464BC0"/>
    <w:rsid w:val="00465515"/>
    <w:rsid w:val="004922D6"/>
    <w:rsid w:val="0049751D"/>
    <w:rsid w:val="004C30AC"/>
    <w:rsid w:val="004D3578"/>
    <w:rsid w:val="004D413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 w:val="01126FD2"/>
    <w:rsid w:val="05162BB0"/>
    <w:rsid w:val="056C7339"/>
    <w:rsid w:val="0705420C"/>
    <w:rsid w:val="07612374"/>
    <w:rsid w:val="098D603B"/>
    <w:rsid w:val="0A847588"/>
    <w:rsid w:val="0EB2286C"/>
    <w:rsid w:val="0F8A22F2"/>
    <w:rsid w:val="0FB6156B"/>
    <w:rsid w:val="12A9710A"/>
    <w:rsid w:val="12BD2DA4"/>
    <w:rsid w:val="12C073ED"/>
    <w:rsid w:val="12FA6FB1"/>
    <w:rsid w:val="13BF2D56"/>
    <w:rsid w:val="13BF3653"/>
    <w:rsid w:val="15605A8B"/>
    <w:rsid w:val="15771257"/>
    <w:rsid w:val="17DB2AFF"/>
    <w:rsid w:val="192877E1"/>
    <w:rsid w:val="1B044250"/>
    <w:rsid w:val="1DA10BA9"/>
    <w:rsid w:val="1DB812CD"/>
    <w:rsid w:val="1F7B4A49"/>
    <w:rsid w:val="260B4207"/>
    <w:rsid w:val="26E743C9"/>
    <w:rsid w:val="284D7976"/>
    <w:rsid w:val="29F205DF"/>
    <w:rsid w:val="2DF3797B"/>
    <w:rsid w:val="31C823B9"/>
    <w:rsid w:val="320D7774"/>
    <w:rsid w:val="338F0718"/>
    <w:rsid w:val="352F459C"/>
    <w:rsid w:val="35430468"/>
    <w:rsid w:val="3685101A"/>
    <w:rsid w:val="36AC5904"/>
    <w:rsid w:val="375C3E42"/>
    <w:rsid w:val="3B3123F4"/>
    <w:rsid w:val="3D245A43"/>
    <w:rsid w:val="3FDF34EA"/>
    <w:rsid w:val="403B7057"/>
    <w:rsid w:val="406E3E66"/>
    <w:rsid w:val="43EB7D13"/>
    <w:rsid w:val="46312FC7"/>
    <w:rsid w:val="4C5061C1"/>
    <w:rsid w:val="50185926"/>
    <w:rsid w:val="515E7B7D"/>
    <w:rsid w:val="540E5D94"/>
    <w:rsid w:val="5D0315FE"/>
    <w:rsid w:val="5D057DF3"/>
    <w:rsid w:val="5D063AB1"/>
    <w:rsid w:val="5D9D7BB3"/>
    <w:rsid w:val="62395014"/>
    <w:rsid w:val="667D3292"/>
    <w:rsid w:val="6D1068F3"/>
    <w:rsid w:val="6ED71ADE"/>
    <w:rsid w:val="6EF84CC9"/>
    <w:rsid w:val="6F2F5104"/>
    <w:rsid w:val="716850BB"/>
    <w:rsid w:val="717D5791"/>
    <w:rsid w:val="71AF03AA"/>
    <w:rsid w:val="730C516A"/>
    <w:rsid w:val="773A0077"/>
    <w:rsid w:val="78DC1396"/>
    <w:rsid w:val="79C91E23"/>
    <w:rsid w:val="7CA746E2"/>
    <w:rsid w:val="7CEB4866"/>
    <w:rsid w:val="7E4435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uiPriority w:val="0"/>
    <w:pPr>
      <w:spacing w:after="0"/>
    </w:pPr>
  </w:style>
  <w:style w:type="paragraph" w:styleId="76">
    <w:name w:val="toc 9"/>
    <w:basedOn w:val="53"/>
    <w:next w:val="1"/>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basedOn w:val="91"/>
    <w:qFormat/>
    <w:uiPriority w:val="0"/>
    <w:rPr>
      <w:i/>
    </w:rPr>
  </w:style>
  <w:style w:type="character" w:styleId="94">
    <w:name w:val="Hyperlink"/>
    <w:qFormat/>
    <w:uiPriority w:val="0"/>
    <w:rPr>
      <w:color w:val="0563C1"/>
      <w:u w:val="single"/>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uiPriority w:val="0"/>
    <w:rPr>
      <w:lang w:eastAsia="en-US"/>
    </w:rPr>
  </w:style>
  <w:style w:type="character" w:customStyle="1" w:styleId="163">
    <w:name w:val="Signature Char"/>
    <w:basedOn w:val="91"/>
    <w:link w:val="63"/>
    <w:uiPriority w:val="0"/>
    <w:rPr>
      <w:lang w:eastAsia="en-US"/>
    </w:rPr>
  </w:style>
  <w:style w:type="character" w:customStyle="1" w:styleId="164">
    <w:name w:val="Subtitle Char"/>
    <w:basedOn w:val="91"/>
    <w:link w:val="67"/>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2242</Words>
  <Characters>11781</Characters>
  <Lines>176</Lines>
  <Paragraphs>49</Paragraphs>
  <TotalTime>20</TotalTime>
  <ScaleCrop>false</ScaleCrop>
  <LinksUpToDate>false</LinksUpToDate>
  <CharactersWithSpaces>16955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2025-09-30T09:17:48Z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74540A87CEE94063B4269B6A24783BB6</vt:lpwstr>
  </property>
</Properties>
</file>